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5D1CE" w14:textId="77777777" w:rsidR="00BD3231" w:rsidRPr="00291E91" w:rsidRDefault="000C415D">
      <w:pPr>
        <w:spacing w:after="100" w:line="252" w:lineRule="auto"/>
        <w:jc w:val="center"/>
        <w:rPr>
          <w:lang w:val="nb-NO"/>
        </w:rPr>
      </w:pPr>
      <w:r w:rsidRPr="00291E91">
        <w:rPr>
          <w:b/>
          <w:color w:val="1F4E79"/>
          <w:sz w:val="48"/>
          <w:lang w:val="nb-NO"/>
        </w:rPr>
        <w:t>KRAVSPESIFIKASJON</w:t>
      </w:r>
    </w:p>
    <w:p w14:paraId="6DEEB508" w14:textId="77777777" w:rsidR="00BD3231" w:rsidRPr="00291E91" w:rsidRDefault="000C415D">
      <w:pPr>
        <w:spacing w:after="100" w:line="252" w:lineRule="auto"/>
        <w:jc w:val="center"/>
        <w:rPr>
          <w:lang w:val="nb-NO"/>
        </w:rPr>
      </w:pPr>
      <w:r w:rsidRPr="00291E91">
        <w:rPr>
          <w:b/>
          <w:color w:val="1F4E79"/>
          <w:sz w:val="36"/>
          <w:lang w:val="nb-NO"/>
        </w:rPr>
        <w:t>Renovasjonsbil med kran 26 tonn</w:t>
      </w:r>
    </w:p>
    <w:p w14:paraId="79A3F501" w14:textId="77777777" w:rsidR="00BD3231" w:rsidRPr="00291E91" w:rsidRDefault="000C415D">
      <w:pPr>
        <w:spacing w:after="100" w:line="252" w:lineRule="auto"/>
        <w:jc w:val="center"/>
        <w:rPr>
          <w:lang w:val="nb-NO"/>
        </w:rPr>
      </w:pPr>
      <w:r w:rsidRPr="00291E91">
        <w:rPr>
          <w:sz w:val="32"/>
          <w:lang w:val="nb-NO"/>
        </w:rPr>
        <w:t>Kragerø kommune</w:t>
      </w:r>
    </w:p>
    <w:tbl>
      <w:tblPr>
        <w:tblStyle w:val="Tabellrutenett"/>
        <w:tblW w:w="0" w:type="auto"/>
        <w:jc w:val="center"/>
        <w:tblLook w:val="04A0" w:firstRow="1" w:lastRow="0" w:firstColumn="1" w:lastColumn="0" w:noHBand="0" w:noVBand="1"/>
      </w:tblPr>
      <w:tblGrid>
        <w:gridCol w:w="14140"/>
      </w:tblGrid>
      <w:tr w:rsidR="00BD3231" w:rsidRPr="00E335E6" w14:paraId="3AFBB97E" w14:textId="77777777">
        <w:trPr>
          <w:tblHeader/>
          <w:jc w:val="center"/>
        </w:trPr>
        <w:tc>
          <w:tcPr>
            <w:tcW w:w="14140" w:type="dxa"/>
            <w:shd w:val="clear" w:color="auto" w:fill="EAF2F8"/>
            <w:tcMar>
              <w:top w:w="75" w:type="dxa"/>
              <w:left w:w="75" w:type="dxa"/>
              <w:bottom w:w="75" w:type="dxa"/>
              <w:right w:w="75" w:type="dxa"/>
            </w:tcMar>
            <w:vAlign w:val="center"/>
          </w:tcPr>
          <w:p w14:paraId="21FB265E" w14:textId="174888D4" w:rsidR="00BD3231" w:rsidRPr="00291E91" w:rsidRDefault="000C415D">
            <w:pPr>
              <w:rPr>
                <w:lang w:val="nb-NO"/>
              </w:rPr>
            </w:pPr>
            <w:r w:rsidRPr="00291E91">
              <w:rPr>
                <w:b/>
                <w:color w:val="1F4E79"/>
                <w:sz w:val="20"/>
                <w:lang w:val="nb-NO"/>
              </w:rPr>
              <w:t>Formål</w:t>
            </w:r>
            <w:r w:rsidRPr="00291E91">
              <w:rPr>
                <w:b/>
                <w:color w:val="1F4E79"/>
                <w:sz w:val="20"/>
                <w:lang w:val="nb-NO"/>
              </w:rPr>
              <w:br/>
            </w:r>
            <w:r w:rsidRPr="00291E91">
              <w:rPr>
                <w:lang w:val="nb-NO"/>
              </w:rPr>
              <w:t>Utkast til oppdatert kravspesifikasjon for anskaffelse av renovasjonsbil med komprimatorpåbygg og kran. Biogass er ikke tatt inn som krav, fordi nødvendig infrastruktur ikke er tilgjengelig lokalt</w:t>
            </w:r>
            <w:r w:rsidR="003D3366">
              <w:rPr>
                <w:lang w:val="nb-NO"/>
              </w:rPr>
              <w:t>.</w:t>
            </w:r>
            <w:r w:rsidRPr="00291E91">
              <w:rPr>
                <w:lang w:val="nb-NO"/>
              </w:rPr>
              <w:t xml:space="preserve"> </w:t>
            </w:r>
          </w:p>
        </w:tc>
      </w:tr>
    </w:tbl>
    <w:p w14:paraId="6607EC57" w14:textId="77777777" w:rsidR="00BD3231" w:rsidRPr="00291E91" w:rsidRDefault="00BD3231">
      <w:pPr>
        <w:spacing w:after="100" w:line="252" w:lineRule="auto"/>
        <w:rPr>
          <w:lang w:val="nb-NO"/>
        </w:rPr>
      </w:pPr>
    </w:p>
    <w:p w14:paraId="5902B014" w14:textId="28768C2F" w:rsidR="00BD3231" w:rsidRPr="00052EED" w:rsidRDefault="000C415D">
      <w:pPr>
        <w:spacing w:after="100" w:line="252" w:lineRule="auto"/>
        <w:rPr>
          <w:lang w:val="nb-NO"/>
        </w:rPr>
      </w:pPr>
      <w:r w:rsidRPr="00052EED">
        <w:rPr>
          <w:lang w:val="nb-NO"/>
        </w:rPr>
        <w:t xml:space="preserve">Dokumentstatus: </w:t>
      </w:r>
      <w:r w:rsidR="00052EED" w:rsidRPr="00052EED">
        <w:rPr>
          <w:lang w:val="nb-NO"/>
        </w:rPr>
        <w:t>Original</w:t>
      </w:r>
    </w:p>
    <w:p w14:paraId="5729CD60" w14:textId="181EDD36" w:rsidR="00BD3231" w:rsidRPr="00291E91" w:rsidRDefault="000C415D">
      <w:pPr>
        <w:spacing w:after="100" w:line="252" w:lineRule="auto"/>
        <w:rPr>
          <w:lang w:val="nb-NO"/>
        </w:rPr>
      </w:pPr>
      <w:r w:rsidRPr="00052EED">
        <w:rPr>
          <w:lang w:val="nb-NO"/>
        </w:rPr>
        <w:t xml:space="preserve">Dato: </w:t>
      </w:r>
      <w:r w:rsidR="00052EED" w:rsidRPr="00052EED">
        <w:rPr>
          <w:lang w:val="nb-NO"/>
        </w:rPr>
        <w:t>10</w:t>
      </w:r>
      <w:r w:rsidRPr="00052EED">
        <w:rPr>
          <w:lang w:val="nb-NO"/>
        </w:rPr>
        <w:t>.0</w:t>
      </w:r>
      <w:r w:rsidR="00052EED" w:rsidRPr="00052EED">
        <w:rPr>
          <w:lang w:val="nb-NO"/>
        </w:rPr>
        <w:t>9</w:t>
      </w:r>
      <w:r w:rsidRPr="00052EED">
        <w:rPr>
          <w:lang w:val="nb-NO"/>
        </w:rPr>
        <w:t>.2026</w:t>
      </w:r>
    </w:p>
    <w:p w14:paraId="79B8BB1B" w14:textId="77777777" w:rsidR="00BD3231" w:rsidRPr="00291E91" w:rsidRDefault="000C415D">
      <w:pPr>
        <w:spacing w:after="100" w:line="252" w:lineRule="auto"/>
        <w:rPr>
          <w:lang w:val="nb-NO"/>
        </w:rPr>
      </w:pPr>
      <w:r w:rsidRPr="00291E91">
        <w:rPr>
          <w:lang w:val="nb-NO"/>
        </w:rPr>
        <w:br w:type="page"/>
      </w:r>
    </w:p>
    <w:p w14:paraId="3EEEF5D7" w14:textId="77777777" w:rsidR="00BD3231" w:rsidRPr="00291E91" w:rsidRDefault="000C415D">
      <w:pPr>
        <w:pStyle w:val="Overskrift1"/>
        <w:spacing w:after="100" w:line="252" w:lineRule="auto"/>
        <w:rPr>
          <w:lang w:val="nb-NO"/>
        </w:rPr>
      </w:pPr>
      <w:r w:rsidRPr="00291E91">
        <w:rPr>
          <w:lang w:val="nb-NO"/>
        </w:rPr>
        <w:lastRenderedPageBreak/>
        <w:t>1. Informasjon og begrepsavklaringer</w:t>
      </w:r>
    </w:p>
    <w:p w14:paraId="705A1CD5" w14:textId="77777777" w:rsidR="00BD3231" w:rsidRPr="00291E91" w:rsidRDefault="000C415D">
      <w:pPr>
        <w:spacing w:after="100" w:line="252" w:lineRule="auto"/>
        <w:rPr>
          <w:lang w:val="nb-NO"/>
        </w:rPr>
      </w:pPr>
      <w:r w:rsidRPr="00291E91">
        <w:rPr>
          <w:lang w:val="nb-NO"/>
        </w:rPr>
        <w:t>Leverandør skal besvare alle krav. Dersom krav besvares med henvisning til vedlegg, skal vedlegget tydelig angi hvilket kravnummer det gjelder.</w:t>
      </w:r>
    </w:p>
    <w:tbl>
      <w:tblPr>
        <w:tblStyle w:val="Tabellrutenett"/>
        <w:tblW w:w="0" w:type="auto"/>
        <w:jc w:val="center"/>
        <w:tblLook w:val="04A0" w:firstRow="1" w:lastRow="0" w:firstColumn="1" w:lastColumn="0" w:noHBand="0" w:noVBand="1"/>
      </w:tblPr>
      <w:tblGrid>
        <w:gridCol w:w="1134"/>
        <w:gridCol w:w="10205"/>
        <w:gridCol w:w="1134"/>
        <w:gridCol w:w="1134"/>
      </w:tblGrid>
      <w:tr w:rsidR="00BD3231" w14:paraId="3478571A" w14:textId="77777777">
        <w:trPr>
          <w:tblHeader/>
          <w:jc w:val="center"/>
        </w:trPr>
        <w:tc>
          <w:tcPr>
            <w:tcW w:w="1134" w:type="dxa"/>
            <w:shd w:val="clear" w:color="auto" w:fill="1F4E79"/>
            <w:tcMar>
              <w:top w:w="75" w:type="dxa"/>
              <w:left w:w="75" w:type="dxa"/>
              <w:bottom w:w="75" w:type="dxa"/>
              <w:right w:w="75" w:type="dxa"/>
            </w:tcMar>
            <w:vAlign w:val="center"/>
          </w:tcPr>
          <w:p w14:paraId="4C110E84" w14:textId="77777777" w:rsidR="00BD3231" w:rsidRDefault="000C415D">
            <w:pPr>
              <w:jc w:val="center"/>
            </w:pPr>
            <w:r>
              <w:rPr>
                <w:b/>
                <w:color w:val="FFFFFF"/>
                <w:sz w:val="17"/>
              </w:rPr>
              <w:t>Type</w:t>
            </w:r>
          </w:p>
        </w:tc>
        <w:tc>
          <w:tcPr>
            <w:tcW w:w="10205" w:type="dxa"/>
            <w:shd w:val="clear" w:color="auto" w:fill="1F4E79"/>
            <w:tcMar>
              <w:top w:w="75" w:type="dxa"/>
              <w:left w:w="75" w:type="dxa"/>
              <w:bottom w:w="75" w:type="dxa"/>
              <w:right w:w="75" w:type="dxa"/>
            </w:tcMar>
            <w:vAlign w:val="center"/>
          </w:tcPr>
          <w:p w14:paraId="4566B099" w14:textId="77777777" w:rsidR="00BD3231" w:rsidRDefault="000C415D">
            <w:r>
              <w:rPr>
                <w:b/>
                <w:color w:val="FFFFFF"/>
                <w:sz w:val="17"/>
              </w:rPr>
              <w:t>Forklaring</w:t>
            </w:r>
          </w:p>
        </w:tc>
        <w:tc>
          <w:tcPr>
            <w:tcW w:w="1134" w:type="dxa"/>
            <w:shd w:val="clear" w:color="auto" w:fill="1F4E79"/>
            <w:tcMar>
              <w:top w:w="75" w:type="dxa"/>
              <w:left w:w="75" w:type="dxa"/>
              <w:bottom w:w="75" w:type="dxa"/>
              <w:right w:w="75" w:type="dxa"/>
            </w:tcMar>
            <w:vAlign w:val="center"/>
          </w:tcPr>
          <w:p w14:paraId="0F91C4D6" w14:textId="77777777" w:rsidR="00BD3231" w:rsidRDefault="00BD3231">
            <w:pPr>
              <w:jc w:val="center"/>
            </w:pPr>
          </w:p>
        </w:tc>
        <w:tc>
          <w:tcPr>
            <w:tcW w:w="1134" w:type="dxa"/>
            <w:shd w:val="clear" w:color="auto" w:fill="1F4E79"/>
            <w:tcMar>
              <w:top w:w="75" w:type="dxa"/>
              <w:left w:w="75" w:type="dxa"/>
              <w:bottom w:w="75" w:type="dxa"/>
              <w:right w:w="75" w:type="dxa"/>
            </w:tcMar>
            <w:vAlign w:val="center"/>
          </w:tcPr>
          <w:p w14:paraId="663904C1" w14:textId="77777777" w:rsidR="00BD3231" w:rsidRDefault="00BD3231"/>
        </w:tc>
      </w:tr>
      <w:tr w:rsidR="00BD3231" w:rsidRPr="00E335E6" w14:paraId="16747681" w14:textId="77777777">
        <w:trPr>
          <w:jc w:val="center"/>
        </w:trPr>
        <w:tc>
          <w:tcPr>
            <w:tcW w:w="1134" w:type="dxa"/>
            <w:tcMar>
              <w:top w:w="75" w:type="dxa"/>
              <w:left w:w="75" w:type="dxa"/>
              <w:bottom w:w="75" w:type="dxa"/>
              <w:right w:w="75" w:type="dxa"/>
            </w:tcMar>
            <w:vAlign w:val="center"/>
          </w:tcPr>
          <w:p w14:paraId="07B24502" w14:textId="77777777" w:rsidR="00BD3231" w:rsidRDefault="000C415D">
            <w:pPr>
              <w:jc w:val="center"/>
            </w:pPr>
            <w:r>
              <w:rPr>
                <w:sz w:val="16"/>
              </w:rPr>
              <w:t>O</w:t>
            </w:r>
          </w:p>
        </w:tc>
        <w:tc>
          <w:tcPr>
            <w:tcW w:w="10205" w:type="dxa"/>
            <w:tcMar>
              <w:top w:w="75" w:type="dxa"/>
              <w:left w:w="75" w:type="dxa"/>
              <w:bottom w:w="75" w:type="dxa"/>
              <w:right w:w="75" w:type="dxa"/>
            </w:tcMar>
            <w:vAlign w:val="center"/>
          </w:tcPr>
          <w:p w14:paraId="5D0E18EB" w14:textId="77777777" w:rsidR="00BD3231" w:rsidRPr="00291E91" w:rsidRDefault="000C415D">
            <w:pPr>
              <w:rPr>
                <w:lang w:val="nb-NO"/>
              </w:rPr>
            </w:pPr>
            <w:r w:rsidRPr="00291E91">
              <w:rPr>
                <w:sz w:val="16"/>
                <w:lang w:val="nb-NO"/>
              </w:rPr>
              <w:t>Obligatorisk krav. Leverandør som ikke oppfyller kravet kan avvises.</w:t>
            </w:r>
          </w:p>
        </w:tc>
        <w:tc>
          <w:tcPr>
            <w:tcW w:w="1134" w:type="dxa"/>
            <w:tcMar>
              <w:top w:w="75" w:type="dxa"/>
              <w:left w:w="75" w:type="dxa"/>
              <w:bottom w:w="75" w:type="dxa"/>
              <w:right w:w="75" w:type="dxa"/>
            </w:tcMar>
            <w:vAlign w:val="center"/>
          </w:tcPr>
          <w:p w14:paraId="00DEDC3F" w14:textId="77777777" w:rsidR="00BD3231" w:rsidRPr="00291E91" w:rsidRDefault="00BD3231">
            <w:pPr>
              <w:jc w:val="center"/>
              <w:rPr>
                <w:lang w:val="nb-NO"/>
              </w:rPr>
            </w:pPr>
          </w:p>
        </w:tc>
        <w:tc>
          <w:tcPr>
            <w:tcW w:w="1134" w:type="dxa"/>
            <w:tcMar>
              <w:top w:w="75" w:type="dxa"/>
              <w:left w:w="75" w:type="dxa"/>
              <w:bottom w:w="75" w:type="dxa"/>
              <w:right w:w="75" w:type="dxa"/>
            </w:tcMar>
            <w:vAlign w:val="center"/>
          </w:tcPr>
          <w:p w14:paraId="00B40D72" w14:textId="77777777" w:rsidR="00BD3231" w:rsidRPr="00291E91" w:rsidRDefault="00BD3231">
            <w:pPr>
              <w:rPr>
                <w:lang w:val="nb-NO"/>
              </w:rPr>
            </w:pPr>
          </w:p>
        </w:tc>
      </w:tr>
      <w:tr w:rsidR="00BD3231" w:rsidRPr="00E335E6" w14:paraId="6BCA5021" w14:textId="77777777">
        <w:trPr>
          <w:jc w:val="center"/>
        </w:trPr>
        <w:tc>
          <w:tcPr>
            <w:tcW w:w="1134" w:type="dxa"/>
            <w:tcMar>
              <w:top w:w="75" w:type="dxa"/>
              <w:left w:w="75" w:type="dxa"/>
              <w:bottom w:w="75" w:type="dxa"/>
              <w:right w:w="75" w:type="dxa"/>
            </w:tcMar>
            <w:vAlign w:val="center"/>
          </w:tcPr>
          <w:p w14:paraId="0CF2F8A9" w14:textId="77777777" w:rsidR="00BD3231" w:rsidRDefault="000C415D">
            <w:pPr>
              <w:jc w:val="center"/>
            </w:pPr>
            <w:r>
              <w:rPr>
                <w:sz w:val="16"/>
              </w:rPr>
              <w:t>B</w:t>
            </w:r>
          </w:p>
        </w:tc>
        <w:tc>
          <w:tcPr>
            <w:tcW w:w="10205" w:type="dxa"/>
            <w:tcMar>
              <w:top w:w="75" w:type="dxa"/>
              <w:left w:w="75" w:type="dxa"/>
              <w:bottom w:w="75" w:type="dxa"/>
              <w:right w:w="75" w:type="dxa"/>
            </w:tcMar>
            <w:vAlign w:val="center"/>
          </w:tcPr>
          <w:p w14:paraId="603A22A7" w14:textId="77777777" w:rsidR="00BD3231" w:rsidRPr="00291E91" w:rsidRDefault="000C415D">
            <w:pPr>
              <w:rPr>
                <w:lang w:val="nb-NO"/>
              </w:rPr>
            </w:pPr>
            <w:r w:rsidRPr="00291E91">
              <w:rPr>
                <w:sz w:val="16"/>
                <w:lang w:val="nb-NO"/>
              </w:rPr>
              <w:t>Bør-krav. Kravet er ønskelig og kan inngå i evalueringen.</w:t>
            </w:r>
          </w:p>
        </w:tc>
        <w:tc>
          <w:tcPr>
            <w:tcW w:w="1134" w:type="dxa"/>
            <w:tcMar>
              <w:top w:w="75" w:type="dxa"/>
              <w:left w:w="75" w:type="dxa"/>
              <w:bottom w:w="75" w:type="dxa"/>
              <w:right w:w="75" w:type="dxa"/>
            </w:tcMar>
            <w:vAlign w:val="center"/>
          </w:tcPr>
          <w:p w14:paraId="31504C27" w14:textId="77777777" w:rsidR="00BD3231" w:rsidRPr="00291E91" w:rsidRDefault="00BD3231">
            <w:pPr>
              <w:jc w:val="center"/>
              <w:rPr>
                <w:lang w:val="nb-NO"/>
              </w:rPr>
            </w:pPr>
          </w:p>
        </w:tc>
        <w:tc>
          <w:tcPr>
            <w:tcW w:w="1134" w:type="dxa"/>
            <w:tcMar>
              <w:top w:w="75" w:type="dxa"/>
              <w:left w:w="75" w:type="dxa"/>
              <w:bottom w:w="75" w:type="dxa"/>
              <w:right w:w="75" w:type="dxa"/>
            </w:tcMar>
            <w:vAlign w:val="center"/>
          </w:tcPr>
          <w:p w14:paraId="7086507A" w14:textId="77777777" w:rsidR="00BD3231" w:rsidRPr="00291E91" w:rsidRDefault="00BD3231">
            <w:pPr>
              <w:rPr>
                <w:lang w:val="nb-NO"/>
              </w:rPr>
            </w:pPr>
          </w:p>
        </w:tc>
      </w:tr>
      <w:tr w:rsidR="00BD3231" w:rsidRPr="00E335E6" w14:paraId="4EF6331C" w14:textId="77777777">
        <w:trPr>
          <w:jc w:val="center"/>
        </w:trPr>
        <w:tc>
          <w:tcPr>
            <w:tcW w:w="1134" w:type="dxa"/>
            <w:tcMar>
              <w:top w:w="75" w:type="dxa"/>
              <w:left w:w="75" w:type="dxa"/>
              <w:bottom w:w="75" w:type="dxa"/>
              <w:right w:w="75" w:type="dxa"/>
            </w:tcMar>
            <w:vAlign w:val="center"/>
          </w:tcPr>
          <w:p w14:paraId="4B70ECE9" w14:textId="77777777" w:rsidR="00BD3231" w:rsidRDefault="000C415D">
            <w:pPr>
              <w:jc w:val="center"/>
            </w:pPr>
            <w:r>
              <w:rPr>
                <w:sz w:val="16"/>
              </w:rPr>
              <w:t>R</w:t>
            </w:r>
          </w:p>
        </w:tc>
        <w:tc>
          <w:tcPr>
            <w:tcW w:w="10205" w:type="dxa"/>
            <w:tcMar>
              <w:top w:w="75" w:type="dxa"/>
              <w:left w:w="75" w:type="dxa"/>
              <w:bottom w:w="75" w:type="dxa"/>
              <w:right w:w="75" w:type="dxa"/>
            </w:tcMar>
            <w:vAlign w:val="center"/>
          </w:tcPr>
          <w:p w14:paraId="463D8847" w14:textId="77777777" w:rsidR="00BD3231" w:rsidRPr="00291E91" w:rsidRDefault="000C415D">
            <w:pPr>
              <w:rPr>
                <w:lang w:val="nb-NO"/>
              </w:rPr>
            </w:pPr>
            <w:r w:rsidRPr="00291E91">
              <w:rPr>
                <w:sz w:val="16"/>
                <w:lang w:val="nb-NO"/>
              </w:rPr>
              <w:t>Redegjørelse. Leverandør skal beskrive løsningen nærmere.</w:t>
            </w:r>
          </w:p>
        </w:tc>
        <w:tc>
          <w:tcPr>
            <w:tcW w:w="1134" w:type="dxa"/>
            <w:tcMar>
              <w:top w:w="75" w:type="dxa"/>
              <w:left w:w="75" w:type="dxa"/>
              <w:bottom w:w="75" w:type="dxa"/>
              <w:right w:w="75" w:type="dxa"/>
            </w:tcMar>
            <w:vAlign w:val="center"/>
          </w:tcPr>
          <w:p w14:paraId="41A1D945" w14:textId="77777777" w:rsidR="00BD3231" w:rsidRPr="00291E91" w:rsidRDefault="00BD3231">
            <w:pPr>
              <w:jc w:val="center"/>
              <w:rPr>
                <w:lang w:val="nb-NO"/>
              </w:rPr>
            </w:pPr>
          </w:p>
        </w:tc>
        <w:tc>
          <w:tcPr>
            <w:tcW w:w="1134" w:type="dxa"/>
            <w:tcMar>
              <w:top w:w="75" w:type="dxa"/>
              <w:left w:w="75" w:type="dxa"/>
              <w:bottom w:w="75" w:type="dxa"/>
              <w:right w:w="75" w:type="dxa"/>
            </w:tcMar>
            <w:vAlign w:val="center"/>
          </w:tcPr>
          <w:p w14:paraId="7918FEDC" w14:textId="77777777" w:rsidR="00BD3231" w:rsidRPr="00291E91" w:rsidRDefault="00BD3231">
            <w:pPr>
              <w:rPr>
                <w:lang w:val="nb-NO"/>
              </w:rPr>
            </w:pPr>
          </w:p>
        </w:tc>
      </w:tr>
      <w:tr w:rsidR="00BD3231" w:rsidRPr="00E335E6" w14:paraId="13FA8D63" w14:textId="77777777">
        <w:trPr>
          <w:jc w:val="center"/>
        </w:trPr>
        <w:tc>
          <w:tcPr>
            <w:tcW w:w="1134" w:type="dxa"/>
            <w:tcMar>
              <w:top w:w="75" w:type="dxa"/>
              <w:left w:w="75" w:type="dxa"/>
              <w:bottom w:w="75" w:type="dxa"/>
              <w:right w:w="75" w:type="dxa"/>
            </w:tcMar>
            <w:vAlign w:val="center"/>
          </w:tcPr>
          <w:p w14:paraId="5613964F" w14:textId="77777777" w:rsidR="00BD3231" w:rsidRDefault="000C415D">
            <w:pPr>
              <w:jc w:val="center"/>
            </w:pPr>
            <w:r>
              <w:rPr>
                <w:sz w:val="16"/>
              </w:rPr>
              <w:t>I</w:t>
            </w:r>
          </w:p>
        </w:tc>
        <w:tc>
          <w:tcPr>
            <w:tcW w:w="10205" w:type="dxa"/>
            <w:tcMar>
              <w:top w:w="75" w:type="dxa"/>
              <w:left w:w="75" w:type="dxa"/>
              <w:bottom w:w="75" w:type="dxa"/>
              <w:right w:w="75" w:type="dxa"/>
            </w:tcMar>
            <w:vAlign w:val="center"/>
          </w:tcPr>
          <w:p w14:paraId="487A2612" w14:textId="77777777" w:rsidR="00BD3231" w:rsidRPr="00291E91" w:rsidRDefault="000C415D">
            <w:pPr>
              <w:rPr>
                <w:lang w:val="nb-NO"/>
              </w:rPr>
            </w:pPr>
            <w:r w:rsidRPr="00291E91">
              <w:rPr>
                <w:sz w:val="16"/>
                <w:lang w:val="nb-NO"/>
              </w:rPr>
              <w:t>Informasjon fra oppdragsgiver til leverandør.</w:t>
            </w:r>
          </w:p>
        </w:tc>
        <w:tc>
          <w:tcPr>
            <w:tcW w:w="1134" w:type="dxa"/>
            <w:tcMar>
              <w:top w:w="75" w:type="dxa"/>
              <w:left w:w="75" w:type="dxa"/>
              <w:bottom w:w="75" w:type="dxa"/>
              <w:right w:w="75" w:type="dxa"/>
            </w:tcMar>
            <w:vAlign w:val="center"/>
          </w:tcPr>
          <w:p w14:paraId="1113646C" w14:textId="77777777" w:rsidR="00BD3231" w:rsidRPr="00291E91" w:rsidRDefault="00BD3231">
            <w:pPr>
              <w:jc w:val="center"/>
              <w:rPr>
                <w:lang w:val="nb-NO"/>
              </w:rPr>
            </w:pPr>
          </w:p>
        </w:tc>
        <w:tc>
          <w:tcPr>
            <w:tcW w:w="1134" w:type="dxa"/>
            <w:tcMar>
              <w:top w:w="75" w:type="dxa"/>
              <w:left w:w="75" w:type="dxa"/>
              <w:bottom w:w="75" w:type="dxa"/>
              <w:right w:w="75" w:type="dxa"/>
            </w:tcMar>
            <w:vAlign w:val="center"/>
          </w:tcPr>
          <w:p w14:paraId="30003B95" w14:textId="77777777" w:rsidR="00BD3231" w:rsidRPr="00291E91" w:rsidRDefault="00BD3231">
            <w:pPr>
              <w:rPr>
                <w:lang w:val="nb-NO"/>
              </w:rPr>
            </w:pPr>
          </w:p>
        </w:tc>
      </w:tr>
    </w:tbl>
    <w:p w14:paraId="0E0EC2AB" w14:textId="77777777" w:rsidR="00BD3231" w:rsidRPr="00291E91" w:rsidRDefault="00BD3231">
      <w:pPr>
        <w:spacing w:after="100" w:line="252" w:lineRule="auto"/>
        <w:rPr>
          <w:lang w:val="nb-NO"/>
        </w:rPr>
      </w:pPr>
    </w:p>
    <w:p w14:paraId="674EDA55" w14:textId="77777777" w:rsidR="00BD3231" w:rsidRDefault="000C415D">
      <w:pPr>
        <w:pStyle w:val="Overskrift1"/>
        <w:spacing w:after="100" w:line="252" w:lineRule="auto"/>
      </w:pPr>
      <w:r>
        <w:t>2. Generelt</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0B3315BF" w14:textId="77777777">
        <w:trPr>
          <w:tblHeader/>
          <w:jc w:val="center"/>
        </w:trPr>
        <w:tc>
          <w:tcPr>
            <w:tcW w:w="850" w:type="dxa"/>
            <w:shd w:val="clear" w:color="auto" w:fill="1F4E79"/>
            <w:tcMar>
              <w:top w:w="75" w:type="dxa"/>
              <w:left w:w="75" w:type="dxa"/>
              <w:bottom w:w="75" w:type="dxa"/>
              <w:right w:w="75" w:type="dxa"/>
            </w:tcMar>
            <w:vAlign w:val="center"/>
          </w:tcPr>
          <w:p w14:paraId="571AE244"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3D67406A"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3D1F0A0F"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6AD1BC56" w14:textId="77777777" w:rsidR="00BD3231" w:rsidRDefault="000C415D">
            <w:r>
              <w:rPr>
                <w:b/>
                <w:color w:val="FFFFFF"/>
                <w:sz w:val="17"/>
              </w:rPr>
              <w:t>Leverandørs svar</w:t>
            </w:r>
          </w:p>
        </w:tc>
      </w:tr>
      <w:tr w:rsidR="00BD3231" w14:paraId="030EF4A3" w14:textId="77777777">
        <w:trPr>
          <w:jc w:val="center"/>
        </w:trPr>
        <w:tc>
          <w:tcPr>
            <w:tcW w:w="850" w:type="dxa"/>
            <w:tcMar>
              <w:top w:w="75" w:type="dxa"/>
              <w:left w:w="75" w:type="dxa"/>
              <w:bottom w:w="75" w:type="dxa"/>
              <w:right w:w="75" w:type="dxa"/>
            </w:tcMar>
            <w:vAlign w:val="center"/>
          </w:tcPr>
          <w:p w14:paraId="41D60672" w14:textId="77777777" w:rsidR="00BD3231" w:rsidRDefault="000C415D">
            <w:pPr>
              <w:jc w:val="center"/>
            </w:pPr>
            <w:r>
              <w:rPr>
                <w:sz w:val="16"/>
              </w:rPr>
              <w:t>2.1</w:t>
            </w:r>
          </w:p>
        </w:tc>
        <w:tc>
          <w:tcPr>
            <w:tcW w:w="9071" w:type="dxa"/>
            <w:tcMar>
              <w:top w:w="75" w:type="dxa"/>
              <w:left w:w="75" w:type="dxa"/>
              <w:bottom w:w="75" w:type="dxa"/>
              <w:right w:w="75" w:type="dxa"/>
            </w:tcMar>
            <w:vAlign w:val="center"/>
          </w:tcPr>
          <w:p w14:paraId="4AC216E2" w14:textId="77777777" w:rsidR="00BD3231" w:rsidRPr="00291E91" w:rsidRDefault="000C415D">
            <w:pPr>
              <w:rPr>
                <w:lang w:val="nb-NO"/>
              </w:rPr>
            </w:pPr>
            <w:r w:rsidRPr="00291E91">
              <w:rPr>
                <w:sz w:val="16"/>
                <w:lang w:val="nb-NO"/>
              </w:rPr>
              <w:t>Oppdragsgiver ønsker tilbud på én renovasjonsbil med komprimatorpåbygg og kran for tømming av nedgravde/bunntømte løsninger, containere og ordinære beholdere.</w:t>
            </w:r>
          </w:p>
        </w:tc>
        <w:tc>
          <w:tcPr>
            <w:tcW w:w="1134" w:type="dxa"/>
            <w:tcMar>
              <w:top w:w="75" w:type="dxa"/>
              <w:left w:w="75" w:type="dxa"/>
              <w:bottom w:w="75" w:type="dxa"/>
              <w:right w:w="75" w:type="dxa"/>
            </w:tcMar>
            <w:vAlign w:val="center"/>
          </w:tcPr>
          <w:p w14:paraId="12F4C348" w14:textId="77777777" w:rsidR="00BD3231" w:rsidRDefault="000C415D">
            <w:pPr>
              <w:jc w:val="center"/>
            </w:pPr>
            <w:r>
              <w:rPr>
                <w:sz w:val="16"/>
              </w:rPr>
              <w:t>I</w:t>
            </w:r>
          </w:p>
        </w:tc>
        <w:tc>
          <w:tcPr>
            <w:tcW w:w="2835" w:type="dxa"/>
            <w:tcMar>
              <w:top w:w="75" w:type="dxa"/>
              <w:left w:w="75" w:type="dxa"/>
              <w:bottom w:w="75" w:type="dxa"/>
              <w:right w:w="75" w:type="dxa"/>
            </w:tcMar>
            <w:vAlign w:val="center"/>
          </w:tcPr>
          <w:p w14:paraId="52F45934" w14:textId="77777777" w:rsidR="00BD3231" w:rsidRDefault="00BD3231"/>
        </w:tc>
      </w:tr>
      <w:tr w:rsidR="00BD3231" w14:paraId="6D0291CA" w14:textId="77777777">
        <w:trPr>
          <w:jc w:val="center"/>
        </w:trPr>
        <w:tc>
          <w:tcPr>
            <w:tcW w:w="850" w:type="dxa"/>
            <w:tcMar>
              <w:top w:w="75" w:type="dxa"/>
              <w:left w:w="75" w:type="dxa"/>
              <w:bottom w:w="75" w:type="dxa"/>
              <w:right w:w="75" w:type="dxa"/>
            </w:tcMar>
            <w:vAlign w:val="center"/>
          </w:tcPr>
          <w:p w14:paraId="6FCBD566" w14:textId="77777777" w:rsidR="00BD3231" w:rsidRDefault="000C415D">
            <w:pPr>
              <w:jc w:val="center"/>
            </w:pPr>
            <w:r>
              <w:rPr>
                <w:sz w:val="16"/>
              </w:rPr>
              <w:t>2.2</w:t>
            </w:r>
          </w:p>
        </w:tc>
        <w:tc>
          <w:tcPr>
            <w:tcW w:w="9071" w:type="dxa"/>
            <w:tcMar>
              <w:top w:w="75" w:type="dxa"/>
              <w:left w:w="75" w:type="dxa"/>
              <w:bottom w:w="75" w:type="dxa"/>
              <w:right w:w="75" w:type="dxa"/>
            </w:tcMar>
            <w:vAlign w:val="center"/>
          </w:tcPr>
          <w:p w14:paraId="79C68F22" w14:textId="77777777" w:rsidR="00BD3231" w:rsidRPr="00291E91" w:rsidRDefault="000C415D">
            <w:pPr>
              <w:rPr>
                <w:lang w:val="nb-NO"/>
              </w:rPr>
            </w:pPr>
            <w:r w:rsidRPr="00291E91">
              <w:rPr>
                <w:sz w:val="16"/>
                <w:lang w:val="nb-NO"/>
              </w:rPr>
              <w:t>Kjøretøyet skal leveres komplett registrert, ferdigstilt, lakkert, profilert og driftsklart.</w:t>
            </w:r>
          </w:p>
        </w:tc>
        <w:tc>
          <w:tcPr>
            <w:tcW w:w="1134" w:type="dxa"/>
            <w:tcMar>
              <w:top w:w="75" w:type="dxa"/>
              <w:left w:w="75" w:type="dxa"/>
              <w:bottom w:w="75" w:type="dxa"/>
              <w:right w:w="75" w:type="dxa"/>
            </w:tcMar>
            <w:vAlign w:val="center"/>
          </w:tcPr>
          <w:p w14:paraId="516DFD77"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03A1B0A6" w14:textId="77777777" w:rsidR="00BD3231" w:rsidRDefault="00BD3231"/>
        </w:tc>
      </w:tr>
      <w:tr w:rsidR="00BD3231" w14:paraId="616604DE" w14:textId="77777777">
        <w:trPr>
          <w:jc w:val="center"/>
        </w:trPr>
        <w:tc>
          <w:tcPr>
            <w:tcW w:w="850" w:type="dxa"/>
            <w:tcMar>
              <w:top w:w="75" w:type="dxa"/>
              <w:left w:w="75" w:type="dxa"/>
              <w:bottom w:w="75" w:type="dxa"/>
              <w:right w:w="75" w:type="dxa"/>
            </w:tcMar>
            <w:vAlign w:val="center"/>
          </w:tcPr>
          <w:p w14:paraId="169FE926" w14:textId="77777777" w:rsidR="00BD3231" w:rsidRDefault="000C415D">
            <w:pPr>
              <w:jc w:val="center"/>
            </w:pPr>
            <w:r>
              <w:rPr>
                <w:sz w:val="16"/>
              </w:rPr>
              <w:t>2.3</w:t>
            </w:r>
          </w:p>
        </w:tc>
        <w:tc>
          <w:tcPr>
            <w:tcW w:w="9071" w:type="dxa"/>
            <w:tcMar>
              <w:top w:w="75" w:type="dxa"/>
              <w:left w:w="75" w:type="dxa"/>
              <w:bottom w:w="75" w:type="dxa"/>
              <w:right w:w="75" w:type="dxa"/>
            </w:tcMar>
            <w:vAlign w:val="center"/>
          </w:tcPr>
          <w:p w14:paraId="0FC0068A" w14:textId="77777777" w:rsidR="00BD3231" w:rsidRPr="00291E91" w:rsidRDefault="000C415D">
            <w:pPr>
              <w:rPr>
                <w:lang w:val="nb-NO"/>
              </w:rPr>
            </w:pPr>
            <w:r w:rsidRPr="00291E91">
              <w:rPr>
                <w:sz w:val="16"/>
                <w:lang w:val="nb-NO"/>
              </w:rPr>
              <w:t>Kjøretøyet skal være egnet for drift på smale kommunale veier, hytteområder og krevende topografi i Kragerø kommune.</w:t>
            </w:r>
          </w:p>
        </w:tc>
        <w:tc>
          <w:tcPr>
            <w:tcW w:w="1134" w:type="dxa"/>
            <w:tcMar>
              <w:top w:w="75" w:type="dxa"/>
              <w:left w:w="75" w:type="dxa"/>
              <w:bottom w:w="75" w:type="dxa"/>
              <w:right w:w="75" w:type="dxa"/>
            </w:tcMar>
            <w:vAlign w:val="center"/>
          </w:tcPr>
          <w:p w14:paraId="54C7844B"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052B18E0" w14:textId="77777777" w:rsidR="00BD3231" w:rsidRDefault="00BD3231"/>
        </w:tc>
      </w:tr>
      <w:tr w:rsidR="00BD3231" w14:paraId="676119F6" w14:textId="77777777">
        <w:trPr>
          <w:jc w:val="center"/>
        </w:trPr>
        <w:tc>
          <w:tcPr>
            <w:tcW w:w="850" w:type="dxa"/>
            <w:tcMar>
              <w:top w:w="75" w:type="dxa"/>
              <w:left w:w="75" w:type="dxa"/>
              <w:bottom w:w="75" w:type="dxa"/>
              <w:right w:w="75" w:type="dxa"/>
            </w:tcMar>
            <w:vAlign w:val="center"/>
          </w:tcPr>
          <w:p w14:paraId="21D59B08" w14:textId="77777777" w:rsidR="00BD3231" w:rsidRDefault="000C415D">
            <w:pPr>
              <w:jc w:val="center"/>
            </w:pPr>
            <w:r>
              <w:rPr>
                <w:sz w:val="16"/>
              </w:rPr>
              <w:t>2.4</w:t>
            </w:r>
          </w:p>
        </w:tc>
        <w:tc>
          <w:tcPr>
            <w:tcW w:w="9071" w:type="dxa"/>
            <w:tcMar>
              <w:top w:w="75" w:type="dxa"/>
              <w:left w:w="75" w:type="dxa"/>
              <w:bottom w:w="75" w:type="dxa"/>
              <w:right w:w="75" w:type="dxa"/>
            </w:tcMar>
            <w:vAlign w:val="center"/>
          </w:tcPr>
          <w:p w14:paraId="1AA94857" w14:textId="77777777" w:rsidR="00BD3231" w:rsidRPr="00291E91" w:rsidRDefault="000C415D">
            <w:pPr>
              <w:rPr>
                <w:lang w:val="nb-NO"/>
              </w:rPr>
            </w:pPr>
            <w:r w:rsidRPr="00291E91">
              <w:rPr>
                <w:sz w:val="16"/>
                <w:lang w:val="nb-NO"/>
              </w:rPr>
              <w:t>Oppdragsgiver forutsetter hensiktsmessig utrustning etter dagens standard, selv om enkelte detaljer ikke er spesifisert.</w:t>
            </w:r>
          </w:p>
        </w:tc>
        <w:tc>
          <w:tcPr>
            <w:tcW w:w="1134" w:type="dxa"/>
            <w:tcMar>
              <w:top w:w="75" w:type="dxa"/>
              <w:left w:w="75" w:type="dxa"/>
              <w:bottom w:w="75" w:type="dxa"/>
              <w:right w:w="75" w:type="dxa"/>
            </w:tcMar>
            <w:vAlign w:val="center"/>
          </w:tcPr>
          <w:p w14:paraId="6B49018D"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ACD7728" w14:textId="77777777" w:rsidR="00BD3231" w:rsidRDefault="00BD3231"/>
        </w:tc>
      </w:tr>
      <w:tr w:rsidR="00BD3231" w14:paraId="0FCE7F18" w14:textId="77777777">
        <w:trPr>
          <w:jc w:val="center"/>
        </w:trPr>
        <w:tc>
          <w:tcPr>
            <w:tcW w:w="850" w:type="dxa"/>
            <w:tcMar>
              <w:top w:w="75" w:type="dxa"/>
              <w:left w:w="75" w:type="dxa"/>
              <w:bottom w:w="75" w:type="dxa"/>
              <w:right w:w="75" w:type="dxa"/>
            </w:tcMar>
            <w:vAlign w:val="center"/>
          </w:tcPr>
          <w:p w14:paraId="132DE9E2" w14:textId="77777777" w:rsidR="00BD3231" w:rsidRDefault="000C415D">
            <w:pPr>
              <w:jc w:val="center"/>
            </w:pPr>
            <w:r>
              <w:rPr>
                <w:sz w:val="16"/>
              </w:rPr>
              <w:t>2.5</w:t>
            </w:r>
          </w:p>
        </w:tc>
        <w:tc>
          <w:tcPr>
            <w:tcW w:w="9071" w:type="dxa"/>
            <w:tcMar>
              <w:top w:w="75" w:type="dxa"/>
              <w:left w:w="75" w:type="dxa"/>
              <w:bottom w:w="75" w:type="dxa"/>
              <w:right w:w="75" w:type="dxa"/>
            </w:tcMar>
            <w:vAlign w:val="center"/>
          </w:tcPr>
          <w:p w14:paraId="63722BB6" w14:textId="77777777" w:rsidR="00BD3231" w:rsidRPr="00291E91" w:rsidRDefault="000C415D">
            <w:pPr>
              <w:rPr>
                <w:lang w:val="nb-NO"/>
              </w:rPr>
            </w:pPr>
            <w:r w:rsidRPr="00291E91">
              <w:rPr>
                <w:sz w:val="16"/>
                <w:lang w:val="nb-NO"/>
              </w:rPr>
              <w:t>Demobil/bruktbil kan vurderes dersom den er maksimalt 1 år gammel og oppfyller kravene.</w:t>
            </w:r>
          </w:p>
        </w:tc>
        <w:tc>
          <w:tcPr>
            <w:tcW w:w="1134" w:type="dxa"/>
            <w:tcMar>
              <w:top w:w="75" w:type="dxa"/>
              <w:left w:w="75" w:type="dxa"/>
              <w:bottom w:w="75" w:type="dxa"/>
              <w:right w:w="75" w:type="dxa"/>
            </w:tcMar>
            <w:vAlign w:val="center"/>
          </w:tcPr>
          <w:p w14:paraId="2E03D031"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6356B0EE" w14:textId="77777777" w:rsidR="00BD3231" w:rsidRDefault="00BD3231"/>
        </w:tc>
      </w:tr>
    </w:tbl>
    <w:p w14:paraId="7FEE6D05" w14:textId="77777777" w:rsidR="00BD3231" w:rsidRDefault="00BD3231">
      <w:pPr>
        <w:spacing w:after="100" w:line="252" w:lineRule="auto"/>
      </w:pPr>
    </w:p>
    <w:p w14:paraId="78D94695" w14:textId="77777777" w:rsidR="00BD3231" w:rsidRDefault="000C415D">
      <w:pPr>
        <w:pStyle w:val="Overskrift1"/>
        <w:spacing w:after="100" w:line="252" w:lineRule="auto"/>
      </w:pPr>
      <w:r>
        <w:t>3. Chassis og kjøreegenskaper</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1A01E739" w14:textId="77777777">
        <w:trPr>
          <w:tblHeader/>
          <w:jc w:val="center"/>
        </w:trPr>
        <w:tc>
          <w:tcPr>
            <w:tcW w:w="850" w:type="dxa"/>
            <w:shd w:val="clear" w:color="auto" w:fill="1F4E79"/>
            <w:tcMar>
              <w:top w:w="75" w:type="dxa"/>
              <w:left w:w="75" w:type="dxa"/>
              <w:bottom w:w="75" w:type="dxa"/>
              <w:right w:w="75" w:type="dxa"/>
            </w:tcMar>
            <w:vAlign w:val="center"/>
          </w:tcPr>
          <w:p w14:paraId="4275C661"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3B4841A5"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5E0B1894"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6ABAC419" w14:textId="77777777" w:rsidR="00BD3231" w:rsidRDefault="000C415D">
            <w:r>
              <w:rPr>
                <w:b/>
                <w:color w:val="FFFFFF"/>
                <w:sz w:val="17"/>
              </w:rPr>
              <w:t>Leverandørs svar</w:t>
            </w:r>
          </w:p>
        </w:tc>
      </w:tr>
      <w:tr w:rsidR="00BD3231" w14:paraId="3C21B7A6" w14:textId="77777777">
        <w:trPr>
          <w:jc w:val="center"/>
        </w:trPr>
        <w:tc>
          <w:tcPr>
            <w:tcW w:w="850" w:type="dxa"/>
            <w:tcMar>
              <w:top w:w="75" w:type="dxa"/>
              <w:left w:w="75" w:type="dxa"/>
              <w:bottom w:w="75" w:type="dxa"/>
              <w:right w:w="75" w:type="dxa"/>
            </w:tcMar>
            <w:vAlign w:val="center"/>
          </w:tcPr>
          <w:p w14:paraId="56103E03" w14:textId="77777777" w:rsidR="00BD3231" w:rsidRDefault="000C415D">
            <w:pPr>
              <w:jc w:val="center"/>
            </w:pPr>
            <w:r>
              <w:rPr>
                <w:sz w:val="16"/>
              </w:rPr>
              <w:t>3.1</w:t>
            </w:r>
          </w:p>
        </w:tc>
        <w:tc>
          <w:tcPr>
            <w:tcW w:w="9071" w:type="dxa"/>
            <w:tcMar>
              <w:top w:w="75" w:type="dxa"/>
              <w:left w:w="75" w:type="dxa"/>
              <w:bottom w:w="75" w:type="dxa"/>
              <w:right w:w="75" w:type="dxa"/>
            </w:tcMar>
            <w:vAlign w:val="center"/>
          </w:tcPr>
          <w:p w14:paraId="4827DDCB" w14:textId="77777777" w:rsidR="00BD3231" w:rsidRPr="00291E91" w:rsidRDefault="000C415D">
            <w:pPr>
              <w:rPr>
                <w:lang w:val="nb-NO"/>
              </w:rPr>
            </w:pPr>
            <w:r w:rsidRPr="00291E91">
              <w:rPr>
                <w:sz w:val="16"/>
                <w:lang w:val="nb-NO"/>
              </w:rPr>
              <w:t>3-akslet renovasjonsbil med styrbar løpeaksel/svingbar siste aksel.</w:t>
            </w:r>
          </w:p>
        </w:tc>
        <w:tc>
          <w:tcPr>
            <w:tcW w:w="1134" w:type="dxa"/>
            <w:tcMar>
              <w:top w:w="75" w:type="dxa"/>
              <w:left w:w="75" w:type="dxa"/>
              <w:bottom w:w="75" w:type="dxa"/>
              <w:right w:w="75" w:type="dxa"/>
            </w:tcMar>
            <w:vAlign w:val="center"/>
          </w:tcPr>
          <w:p w14:paraId="3C749362"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5F46D9E3" w14:textId="77777777" w:rsidR="00BD3231" w:rsidRDefault="00BD3231"/>
        </w:tc>
      </w:tr>
      <w:tr w:rsidR="00BD3231" w14:paraId="4AB1CEAE" w14:textId="77777777">
        <w:trPr>
          <w:jc w:val="center"/>
        </w:trPr>
        <w:tc>
          <w:tcPr>
            <w:tcW w:w="850" w:type="dxa"/>
            <w:tcMar>
              <w:top w:w="75" w:type="dxa"/>
              <w:left w:w="75" w:type="dxa"/>
              <w:bottom w:w="75" w:type="dxa"/>
              <w:right w:w="75" w:type="dxa"/>
            </w:tcMar>
            <w:vAlign w:val="center"/>
          </w:tcPr>
          <w:p w14:paraId="748F4181" w14:textId="77777777" w:rsidR="00BD3231" w:rsidRDefault="000C415D">
            <w:pPr>
              <w:jc w:val="center"/>
            </w:pPr>
            <w:r>
              <w:rPr>
                <w:sz w:val="16"/>
              </w:rPr>
              <w:t>3.2</w:t>
            </w:r>
          </w:p>
        </w:tc>
        <w:tc>
          <w:tcPr>
            <w:tcW w:w="9071" w:type="dxa"/>
            <w:tcMar>
              <w:top w:w="75" w:type="dxa"/>
              <w:left w:w="75" w:type="dxa"/>
              <w:bottom w:w="75" w:type="dxa"/>
              <w:right w:w="75" w:type="dxa"/>
            </w:tcMar>
            <w:vAlign w:val="center"/>
          </w:tcPr>
          <w:p w14:paraId="36D0E8C6" w14:textId="77777777" w:rsidR="00BD3231" w:rsidRDefault="000C415D">
            <w:r>
              <w:rPr>
                <w:sz w:val="16"/>
              </w:rPr>
              <w:t>Totalvekt 26 tonn.</w:t>
            </w:r>
          </w:p>
        </w:tc>
        <w:tc>
          <w:tcPr>
            <w:tcW w:w="1134" w:type="dxa"/>
            <w:tcMar>
              <w:top w:w="75" w:type="dxa"/>
              <w:left w:w="75" w:type="dxa"/>
              <w:bottom w:w="75" w:type="dxa"/>
              <w:right w:w="75" w:type="dxa"/>
            </w:tcMar>
            <w:vAlign w:val="center"/>
          </w:tcPr>
          <w:p w14:paraId="077ED7F6"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82FBEA7" w14:textId="77777777" w:rsidR="00BD3231" w:rsidRDefault="00BD3231"/>
        </w:tc>
      </w:tr>
      <w:tr w:rsidR="00BD3231" w14:paraId="68AAB71B" w14:textId="77777777">
        <w:trPr>
          <w:jc w:val="center"/>
        </w:trPr>
        <w:tc>
          <w:tcPr>
            <w:tcW w:w="850" w:type="dxa"/>
            <w:tcMar>
              <w:top w:w="75" w:type="dxa"/>
              <w:left w:w="75" w:type="dxa"/>
              <w:bottom w:w="75" w:type="dxa"/>
              <w:right w:w="75" w:type="dxa"/>
            </w:tcMar>
            <w:vAlign w:val="center"/>
          </w:tcPr>
          <w:p w14:paraId="2252C407" w14:textId="77777777" w:rsidR="00BD3231" w:rsidRDefault="000C415D">
            <w:pPr>
              <w:jc w:val="center"/>
            </w:pPr>
            <w:r>
              <w:rPr>
                <w:sz w:val="16"/>
              </w:rPr>
              <w:t>3.3</w:t>
            </w:r>
          </w:p>
        </w:tc>
        <w:tc>
          <w:tcPr>
            <w:tcW w:w="9071" w:type="dxa"/>
            <w:tcMar>
              <w:top w:w="75" w:type="dxa"/>
              <w:left w:w="75" w:type="dxa"/>
              <w:bottom w:w="75" w:type="dxa"/>
              <w:right w:w="75" w:type="dxa"/>
            </w:tcMar>
            <w:vAlign w:val="center"/>
          </w:tcPr>
          <w:p w14:paraId="5C36F9B6" w14:textId="77777777" w:rsidR="00BD3231" w:rsidRPr="00291E91" w:rsidRDefault="000C415D">
            <w:pPr>
              <w:rPr>
                <w:lang w:val="nb-NO"/>
              </w:rPr>
            </w:pPr>
            <w:r w:rsidRPr="00291E91">
              <w:rPr>
                <w:sz w:val="16"/>
                <w:lang w:val="nb-NO"/>
              </w:rPr>
              <w:t>Akselavstand 3,70-4,30 meter. Leverandør skal oppgi tilbudt akselavstand.</w:t>
            </w:r>
          </w:p>
        </w:tc>
        <w:tc>
          <w:tcPr>
            <w:tcW w:w="1134" w:type="dxa"/>
            <w:tcMar>
              <w:top w:w="75" w:type="dxa"/>
              <w:left w:w="75" w:type="dxa"/>
              <w:bottom w:w="75" w:type="dxa"/>
              <w:right w:w="75" w:type="dxa"/>
            </w:tcMar>
            <w:vAlign w:val="center"/>
          </w:tcPr>
          <w:p w14:paraId="4416ABA9"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34C4457E" w14:textId="77777777" w:rsidR="00BD3231" w:rsidRDefault="00BD3231"/>
        </w:tc>
      </w:tr>
      <w:tr w:rsidR="00BD3231" w14:paraId="535C7FFC" w14:textId="77777777">
        <w:trPr>
          <w:jc w:val="center"/>
        </w:trPr>
        <w:tc>
          <w:tcPr>
            <w:tcW w:w="850" w:type="dxa"/>
            <w:tcMar>
              <w:top w:w="75" w:type="dxa"/>
              <w:left w:w="75" w:type="dxa"/>
              <w:bottom w:w="75" w:type="dxa"/>
              <w:right w:w="75" w:type="dxa"/>
            </w:tcMar>
            <w:vAlign w:val="center"/>
          </w:tcPr>
          <w:p w14:paraId="783F79D2" w14:textId="77777777" w:rsidR="00BD3231" w:rsidRDefault="000C415D">
            <w:pPr>
              <w:jc w:val="center"/>
            </w:pPr>
            <w:r>
              <w:rPr>
                <w:sz w:val="16"/>
              </w:rPr>
              <w:t>3.4</w:t>
            </w:r>
          </w:p>
        </w:tc>
        <w:tc>
          <w:tcPr>
            <w:tcW w:w="9071" w:type="dxa"/>
            <w:tcMar>
              <w:top w:w="75" w:type="dxa"/>
              <w:left w:w="75" w:type="dxa"/>
              <w:bottom w:w="75" w:type="dxa"/>
              <w:right w:w="75" w:type="dxa"/>
            </w:tcMar>
            <w:vAlign w:val="center"/>
          </w:tcPr>
          <w:p w14:paraId="36316686" w14:textId="77777777" w:rsidR="00BD3231" w:rsidRDefault="000C415D">
            <w:r>
              <w:rPr>
                <w:sz w:val="16"/>
              </w:rPr>
              <w:t>Total kjøretøylengde maksimum 10,0 meter.</w:t>
            </w:r>
          </w:p>
        </w:tc>
        <w:tc>
          <w:tcPr>
            <w:tcW w:w="1134" w:type="dxa"/>
            <w:tcMar>
              <w:top w:w="75" w:type="dxa"/>
              <w:left w:w="75" w:type="dxa"/>
              <w:bottom w:w="75" w:type="dxa"/>
              <w:right w:w="75" w:type="dxa"/>
            </w:tcMar>
            <w:vAlign w:val="center"/>
          </w:tcPr>
          <w:p w14:paraId="2036F8A0"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77ECD2B6" w14:textId="77777777" w:rsidR="00BD3231" w:rsidRDefault="00BD3231"/>
        </w:tc>
      </w:tr>
      <w:tr w:rsidR="00BD3231" w14:paraId="4D54868E" w14:textId="77777777">
        <w:trPr>
          <w:jc w:val="center"/>
        </w:trPr>
        <w:tc>
          <w:tcPr>
            <w:tcW w:w="850" w:type="dxa"/>
            <w:tcMar>
              <w:top w:w="75" w:type="dxa"/>
              <w:left w:w="75" w:type="dxa"/>
              <w:bottom w:w="75" w:type="dxa"/>
              <w:right w:w="75" w:type="dxa"/>
            </w:tcMar>
            <w:vAlign w:val="center"/>
          </w:tcPr>
          <w:p w14:paraId="1EA6C7BB" w14:textId="77777777" w:rsidR="00BD3231" w:rsidRDefault="000C415D">
            <w:pPr>
              <w:jc w:val="center"/>
            </w:pPr>
            <w:r>
              <w:rPr>
                <w:sz w:val="16"/>
              </w:rPr>
              <w:t>3.5</w:t>
            </w:r>
          </w:p>
        </w:tc>
        <w:tc>
          <w:tcPr>
            <w:tcW w:w="9071" w:type="dxa"/>
            <w:tcMar>
              <w:top w:w="75" w:type="dxa"/>
              <w:left w:w="75" w:type="dxa"/>
              <w:bottom w:w="75" w:type="dxa"/>
              <w:right w:w="75" w:type="dxa"/>
            </w:tcMar>
            <w:vAlign w:val="center"/>
          </w:tcPr>
          <w:p w14:paraId="7F491AF6" w14:textId="77777777" w:rsidR="00BD3231" w:rsidRPr="00291E91" w:rsidRDefault="000C415D">
            <w:pPr>
              <w:rPr>
                <w:lang w:val="nb-NO"/>
              </w:rPr>
            </w:pPr>
            <w:r w:rsidRPr="00291E91">
              <w:rPr>
                <w:sz w:val="16"/>
                <w:lang w:val="nb-NO"/>
              </w:rPr>
              <w:t>Maksimal høyde ferdig påbygget skal ikke overstige 4,0 meter.</w:t>
            </w:r>
          </w:p>
        </w:tc>
        <w:tc>
          <w:tcPr>
            <w:tcW w:w="1134" w:type="dxa"/>
            <w:tcMar>
              <w:top w:w="75" w:type="dxa"/>
              <w:left w:w="75" w:type="dxa"/>
              <w:bottom w:w="75" w:type="dxa"/>
              <w:right w:w="75" w:type="dxa"/>
            </w:tcMar>
            <w:vAlign w:val="center"/>
          </w:tcPr>
          <w:p w14:paraId="329C3AE4"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2E8C097B" w14:textId="77777777" w:rsidR="00BD3231" w:rsidRDefault="00BD3231"/>
        </w:tc>
      </w:tr>
      <w:tr w:rsidR="00BD3231" w14:paraId="767F13C2" w14:textId="77777777">
        <w:trPr>
          <w:jc w:val="center"/>
        </w:trPr>
        <w:tc>
          <w:tcPr>
            <w:tcW w:w="850" w:type="dxa"/>
            <w:tcMar>
              <w:top w:w="75" w:type="dxa"/>
              <w:left w:w="75" w:type="dxa"/>
              <w:bottom w:w="75" w:type="dxa"/>
              <w:right w:w="75" w:type="dxa"/>
            </w:tcMar>
            <w:vAlign w:val="center"/>
          </w:tcPr>
          <w:p w14:paraId="3EBACB61" w14:textId="77777777" w:rsidR="00BD3231" w:rsidRDefault="000C415D">
            <w:pPr>
              <w:jc w:val="center"/>
            </w:pPr>
            <w:r>
              <w:rPr>
                <w:sz w:val="16"/>
              </w:rPr>
              <w:t>3.6</w:t>
            </w:r>
          </w:p>
        </w:tc>
        <w:tc>
          <w:tcPr>
            <w:tcW w:w="9071" w:type="dxa"/>
            <w:tcMar>
              <w:top w:w="75" w:type="dxa"/>
              <w:left w:w="75" w:type="dxa"/>
              <w:bottom w:w="75" w:type="dxa"/>
              <w:right w:w="75" w:type="dxa"/>
            </w:tcMar>
            <w:vAlign w:val="center"/>
          </w:tcPr>
          <w:p w14:paraId="1F192141" w14:textId="77777777" w:rsidR="00BD3231" w:rsidRPr="00291E91" w:rsidRDefault="000C415D">
            <w:pPr>
              <w:rPr>
                <w:lang w:val="nb-NO"/>
              </w:rPr>
            </w:pPr>
            <w:r w:rsidRPr="00291E91">
              <w:rPr>
                <w:sz w:val="16"/>
                <w:lang w:val="nb-NO"/>
              </w:rPr>
              <w:t>Leverandør skal dokumentere svingradius og legge ved svingdiagram for inner- og yttersving.</w:t>
            </w:r>
          </w:p>
        </w:tc>
        <w:tc>
          <w:tcPr>
            <w:tcW w:w="1134" w:type="dxa"/>
            <w:tcMar>
              <w:top w:w="75" w:type="dxa"/>
              <w:left w:w="75" w:type="dxa"/>
              <w:bottom w:w="75" w:type="dxa"/>
              <w:right w:w="75" w:type="dxa"/>
            </w:tcMar>
            <w:vAlign w:val="center"/>
          </w:tcPr>
          <w:p w14:paraId="221D8C5D"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629E85C7" w14:textId="77777777" w:rsidR="00BD3231" w:rsidRDefault="00BD3231"/>
        </w:tc>
      </w:tr>
      <w:tr w:rsidR="00BD3231" w14:paraId="6A90334D" w14:textId="77777777">
        <w:trPr>
          <w:jc w:val="center"/>
        </w:trPr>
        <w:tc>
          <w:tcPr>
            <w:tcW w:w="850" w:type="dxa"/>
            <w:tcMar>
              <w:top w:w="75" w:type="dxa"/>
              <w:left w:w="75" w:type="dxa"/>
              <w:bottom w:w="75" w:type="dxa"/>
              <w:right w:w="75" w:type="dxa"/>
            </w:tcMar>
            <w:vAlign w:val="center"/>
          </w:tcPr>
          <w:p w14:paraId="0425EBF9" w14:textId="77777777" w:rsidR="00BD3231" w:rsidRDefault="000C415D">
            <w:pPr>
              <w:jc w:val="center"/>
            </w:pPr>
            <w:r>
              <w:rPr>
                <w:sz w:val="16"/>
              </w:rPr>
              <w:lastRenderedPageBreak/>
              <w:t>3.7</w:t>
            </w:r>
          </w:p>
        </w:tc>
        <w:tc>
          <w:tcPr>
            <w:tcW w:w="9071" w:type="dxa"/>
            <w:tcMar>
              <w:top w:w="75" w:type="dxa"/>
              <w:left w:w="75" w:type="dxa"/>
              <w:bottom w:w="75" w:type="dxa"/>
              <w:right w:w="75" w:type="dxa"/>
            </w:tcMar>
            <w:vAlign w:val="center"/>
          </w:tcPr>
          <w:p w14:paraId="3DDA518D" w14:textId="77777777" w:rsidR="00BD3231" w:rsidRPr="00754FA0" w:rsidRDefault="000C415D">
            <w:pPr>
              <w:rPr>
                <w:lang w:val="nb-NO"/>
              </w:rPr>
            </w:pPr>
            <w:r w:rsidRPr="00754FA0">
              <w:rPr>
                <w:sz w:val="16"/>
                <w:lang w:val="nb-NO"/>
              </w:rPr>
              <w:t>Luftfjæring på for- og bakaksel.</w:t>
            </w:r>
          </w:p>
        </w:tc>
        <w:tc>
          <w:tcPr>
            <w:tcW w:w="1134" w:type="dxa"/>
            <w:tcMar>
              <w:top w:w="75" w:type="dxa"/>
              <w:left w:w="75" w:type="dxa"/>
              <w:bottom w:w="75" w:type="dxa"/>
              <w:right w:w="75" w:type="dxa"/>
            </w:tcMar>
            <w:vAlign w:val="center"/>
          </w:tcPr>
          <w:p w14:paraId="7B775A7F"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CD7B6E5" w14:textId="77777777" w:rsidR="00BD3231" w:rsidRDefault="00BD3231"/>
        </w:tc>
      </w:tr>
      <w:tr w:rsidR="00BD3231" w14:paraId="2229A69F" w14:textId="77777777">
        <w:trPr>
          <w:jc w:val="center"/>
        </w:trPr>
        <w:tc>
          <w:tcPr>
            <w:tcW w:w="850" w:type="dxa"/>
            <w:tcMar>
              <w:top w:w="75" w:type="dxa"/>
              <w:left w:w="75" w:type="dxa"/>
              <w:bottom w:w="75" w:type="dxa"/>
              <w:right w:w="75" w:type="dxa"/>
            </w:tcMar>
            <w:vAlign w:val="center"/>
          </w:tcPr>
          <w:p w14:paraId="390CEF15" w14:textId="77777777" w:rsidR="00BD3231" w:rsidRDefault="000C415D">
            <w:pPr>
              <w:jc w:val="center"/>
            </w:pPr>
            <w:r>
              <w:rPr>
                <w:sz w:val="16"/>
              </w:rPr>
              <w:t>3.8</w:t>
            </w:r>
          </w:p>
        </w:tc>
        <w:tc>
          <w:tcPr>
            <w:tcW w:w="9071" w:type="dxa"/>
            <w:tcMar>
              <w:top w:w="75" w:type="dxa"/>
              <w:left w:w="75" w:type="dxa"/>
              <w:bottom w:w="75" w:type="dxa"/>
              <w:right w:w="75" w:type="dxa"/>
            </w:tcMar>
            <w:vAlign w:val="center"/>
          </w:tcPr>
          <w:p w14:paraId="403CD7DD" w14:textId="77777777" w:rsidR="00BD3231" w:rsidRPr="00754FA0" w:rsidRDefault="000C415D">
            <w:pPr>
              <w:rPr>
                <w:lang w:val="nb-NO"/>
              </w:rPr>
            </w:pPr>
            <w:r w:rsidRPr="00754FA0">
              <w:rPr>
                <w:sz w:val="16"/>
                <w:lang w:val="nb-NO"/>
              </w:rPr>
              <w:t>God hjulklaring og kjettingklaring skal dokumenteres.</w:t>
            </w:r>
          </w:p>
        </w:tc>
        <w:tc>
          <w:tcPr>
            <w:tcW w:w="1134" w:type="dxa"/>
            <w:tcMar>
              <w:top w:w="75" w:type="dxa"/>
              <w:left w:w="75" w:type="dxa"/>
              <w:bottom w:w="75" w:type="dxa"/>
              <w:right w:w="75" w:type="dxa"/>
            </w:tcMar>
            <w:vAlign w:val="center"/>
          </w:tcPr>
          <w:p w14:paraId="79320DF3"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104E2D39" w14:textId="77777777" w:rsidR="00BD3231" w:rsidRDefault="00BD3231"/>
        </w:tc>
      </w:tr>
      <w:tr w:rsidR="00BD3231" w14:paraId="7C1F4651" w14:textId="77777777">
        <w:trPr>
          <w:jc w:val="center"/>
        </w:trPr>
        <w:tc>
          <w:tcPr>
            <w:tcW w:w="850" w:type="dxa"/>
            <w:tcMar>
              <w:top w:w="75" w:type="dxa"/>
              <w:left w:w="75" w:type="dxa"/>
              <w:bottom w:w="75" w:type="dxa"/>
              <w:right w:w="75" w:type="dxa"/>
            </w:tcMar>
            <w:vAlign w:val="center"/>
          </w:tcPr>
          <w:p w14:paraId="32E9DD1B" w14:textId="77777777" w:rsidR="00BD3231" w:rsidRDefault="000C415D">
            <w:pPr>
              <w:jc w:val="center"/>
            </w:pPr>
            <w:r>
              <w:rPr>
                <w:sz w:val="16"/>
              </w:rPr>
              <w:t>3.9</w:t>
            </w:r>
          </w:p>
        </w:tc>
        <w:tc>
          <w:tcPr>
            <w:tcW w:w="9071" w:type="dxa"/>
            <w:tcMar>
              <w:top w:w="75" w:type="dxa"/>
              <w:left w:w="75" w:type="dxa"/>
              <w:bottom w:w="75" w:type="dxa"/>
              <w:right w:w="75" w:type="dxa"/>
            </w:tcMar>
            <w:vAlign w:val="center"/>
          </w:tcPr>
          <w:p w14:paraId="50D42941" w14:textId="77777777" w:rsidR="00BD3231" w:rsidRPr="00754FA0" w:rsidRDefault="000C415D">
            <w:pPr>
              <w:rPr>
                <w:lang w:val="nb-NO"/>
              </w:rPr>
            </w:pPr>
            <w:r w:rsidRPr="00754FA0">
              <w:rPr>
                <w:sz w:val="16"/>
                <w:lang w:val="nb-NO"/>
              </w:rPr>
              <w:t>Vinter- og sommerhjul med felg skal inngå.</w:t>
            </w:r>
          </w:p>
        </w:tc>
        <w:tc>
          <w:tcPr>
            <w:tcW w:w="1134" w:type="dxa"/>
            <w:tcMar>
              <w:top w:w="75" w:type="dxa"/>
              <w:left w:w="75" w:type="dxa"/>
              <w:bottom w:w="75" w:type="dxa"/>
              <w:right w:w="75" w:type="dxa"/>
            </w:tcMar>
            <w:vAlign w:val="center"/>
          </w:tcPr>
          <w:p w14:paraId="763F7149"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7AE9F314" w14:textId="77777777" w:rsidR="00BD3231" w:rsidRDefault="00BD3231"/>
        </w:tc>
      </w:tr>
    </w:tbl>
    <w:p w14:paraId="56D97B99" w14:textId="77777777" w:rsidR="00BD3231" w:rsidRDefault="00BD3231">
      <w:pPr>
        <w:spacing w:after="100" w:line="252" w:lineRule="auto"/>
      </w:pPr>
    </w:p>
    <w:p w14:paraId="70678541" w14:textId="77777777" w:rsidR="00BD3231" w:rsidRDefault="000C415D">
      <w:pPr>
        <w:pStyle w:val="Overskrift1"/>
        <w:spacing w:after="100" w:line="252" w:lineRule="auto"/>
      </w:pPr>
      <w:r>
        <w:t>4. Motor, drivlinje og energi</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509BA677" w14:textId="77777777">
        <w:trPr>
          <w:tblHeader/>
          <w:jc w:val="center"/>
        </w:trPr>
        <w:tc>
          <w:tcPr>
            <w:tcW w:w="850" w:type="dxa"/>
            <w:shd w:val="clear" w:color="auto" w:fill="1F4E79"/>
            <w:tcMar>
              <w:top w:w="75" w:type="dxa"/>
              <w:left w:w="75" w:type="dxa"/>
              <w:bottom w:w="75" w:type="dxa"/>
              <w:right w:w="75" w:type="dxa"/>
            </w:tcMar>
            <w:vAlign w:val="center"/>
          </w:tcPr>
          <w:p w14:paraId="4E70054D"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3A882A06"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14C0F3DC"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495803EE" w14:textId="77777777" w:rsidR="00BD3231" w:rsidRDefault="000C415D">
            <w:r>
              <w:rPr>
                <w:b/>
                <w:color w:val="FFFFFF"/>
                <w:sz w:val="17"/>
              </w:rPr>
              <w:t>Leverandørs svar</w:t>
            </w:r>
          </w:p>
        </w:tc>
      </w:tr>
      <w:tr w:rsidR="00BD3231" w14:paraId="5EDF0C22" w14:textId="77777777">
        <w:trPr>
          <w:jc w:val="center"/>
        </w:trPr>
        <w:tc>
          <w:tcPr>
            <w:tcW w:w="850" w:type="dxa"/>
            <w:tcMar>
              <w:top w:w="75" w:type="dxa"/>
              <w:left w:w="75" w:type="dxa"/>
              <w:bottom w:w="75" w:type="dxa"/>
              <w:right w:w="75" w:type="dxa"/>
            </w:tcMar>
            <w:vAlign w:val="center"/>
          </w:tcPr>
          <w:p w14:paraId="7E4DF75F" w14:textId="77777777" w:rsidR="00BD3231" w:rsidRDefault="000C415D">
            <w:pPr>
              <w:jc w:val="center"/>
            </w:pPr>
            <w:r>
              <w:rPr>
                <w:sz w:val="16"/>
              </w:rPr>
              <w:t>4.1</w:t>
            </w:r>
          </w:p>
        </w:tc>
        <w:tc>
          <w:tcPr>
            <w:tcW w:w="9071" w:type="dxa"/>
            <w:tcMar>
              <w:top w:w="75" w:type="dxa"/>
              <w:left w:w="75" w:type="dxa"/>
              <w:bottom w:w="75" w:type="dxa"/>
              <w:right w:w="75" w:type="dxa"/>
            </w:tcMar>
            <w:vAlign w:val="center"/>
          </w:tcPr>
          <w:p w14:paraId="1017F70B" w14:textId="21843E60" w:rsidR="00BD3231" w:rsidRPr="00E335E6" w:rsidRDefault="000C415D">
            <w:pPr>
              <w:rPr>
                <w:lang w:val="nb-NO"/>
              </w:rPr>
            </w:pPr>
            <w:r w:rsidRPr="00754FA0">
              <w:rPr>
                <w:sz w:val="16"/>
                <w:lang w:val="nb-NO"/>
              </w:rPr>
              <w:t xml:space="preserve">Dieselmotor skal tilfredsstille EURO VI-E eller gjeldende utslippsstandard ved levering. </w:t>
            </w:r>
          </w:p>
        </w:tc>
        <w:tc>
          <w:tcPr>
            <w:tcW w:w="1134" w:type="dxa"/>
            <w:tcMar>
              <w:top w:w="75" w:type="dxa"/>
              <w:left w:w="75" w:type="dxa"/>
              <w:bottom w:w="75" w:type="dxa"/>
              <w:right w:w="75" w:type="dxa"/>
            </w:tcMar>
            <w:vAlign w:val="center"/>
          </w:tcPr>
          <w:p w14:paraId="026D1A78"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E9D2D49" w14:textId="77777777" w:rsidR="00BD3231" w:rsidRDefault="00BD3231"/>
        </w:tc>
      </w:tr>
      <w:tr w:rsidR="00BD3231" w14:paraId="3B7C8276" w14:textId="77777777">
        <w:trPr>
          <w:jc w:val="center"/>
        </w:trPr>
        <w:tc>
          <w:tcPr>
            <w:tcW w:w="850" w:type="dxa"/>
            <w:tcMar>
              <w:top w:w="75" w:type="dxa"/>
              <w:left w:w="75" w:type="dxa"/>
              <w:bottom w:w="75" w:type="dxa"/>
              <w:right w:w="75" w:type="dxa"/>
            </w:tcMar>
            <w:vAlign w:val="center"/>
          </w:tcPr>
          <w:p w14:paraId="2DE15130" w14:textId="77777777" w:rsidR="00BD3231" w:rsidRDefault="000C415D">
            <w:pPr>
              <w:jc w:val="center"/>
            </w:pPr>
            <w:r>
              <w:rPr>
                <w:sz w:val="16"/>
              </w:rPr>
              <w:t>4.2</w:t>
            </w:r>
          </w:p>
        </w:tc>
        <w:tc>
          <w:tcPr>
            <w:tcW w:w="9071" w:type="dxa"/>
            <w:tcMar>
              <w:top w:w="75" w:type="dxa"/>
              <w:left w:w="75" w:type="dxa"/>
              <w:bottom w:w="75" w:type="dxa"/>
              <w:right w:w="75" w:type="dxa"/>
            </w:tcMar>
            <w:vAlign w:val="center"/>
          </w:tcPr>
          <w:p w14:paraId="37F47A4D" w14:textId="77777777" w:rsidR="00BD3231" w:rsidRPr="00754FA0" w:rsidRDefault="000C415D">
            <w:pPr>
              <w:rPr>
                <w:lang w:val="nb-NO"/>
              </w:rPr>
            </w:pPr>
            <w:r w:rsidRPr="00754FA0">
              <w:rPr>
                <w:sz w:val="16"/>
                <w:lang w:val="nb-NO"/>
              </w:rPr>
              <w:t>Minimum 400 hk. Leverandør skal oppgi motorstørrelse, dreiemoment og tilbudt drivlinje.</w:t>
            </w:r>
          </w:p>
        </w:tc>
        <w:tc>
          <w:tcPr>
            <w:tcW w:w="1134" w:type="dxa"/>
            <w:tcMar>
              <w:top w:w="75" w:type="dxa"/>
              <w:left w:w="75" w:type="dxa"/>
              <w:bottom w:w="75" w:type="dxa"/>
              <w:right w:w="75" w:type="dxa"/>
            </w:tcMar>
            <w:vAlign w:val="center"/>
          </w:tcPr>
          <w:p w14:paraId="3904A9F9"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02F992AC" w14:textId="77777777" w:rsidR="00BD3231" w:rsidRDefault="00BD3231"/>
        </w:tc>
      </w:tr>
      <w:tr w:rsidR="00BD3231" w14:paraId="5445BBDE" w14:textId="77777777">
        <w:trPr>
          <w:jc w:val="center"/>
        </w:trPr>
        <w:tc>
          <w:tcPr>
            <w:tcW w:w="850" w:type="dxa"/>
            <w:tcMar>
              <w:top w:w="75" w:type="dxa"/>
              <w:left w:w="75" w:type="dxa"/>
              <w:bottom w:w="75" w:type="dxa"/>
              <w:right w:w="75" w:type="dxa"/>
            </w:tcMar>
            <w:vAlign w:val="center"/>
          </w:tcPr>
          <w:p w14:paraId="32A5C8A1" w14:textId="77777777" w:rsidR="00BD3231" w:rsidRDefault="000C415D">
            <w:pPr>
              <w:jc w:val="center"/>
            </w:pPr>
            <w:r>
              <w:rPr>
                <w:sz w:val="16"/>
              </w:rPr>
              <w:t>4.3</w:t>
            </w:r>
          </w:p>
        </w:tc>
        <w:tc>
          <w:tcPr>
            <w:tcW w:w="9071" w:type="dxa"/>
            <w:tcMar>
              <w:top w:w="75" w:type="dxa"/>
              <w:left w:w="75" w:type="dxa"/>
              <w:bottom w:w="75" w:type="dxa"/>
              <w:right w:w="75" w:type="dxa"/>
            </w:tcMar>
            <w:vAlign w:val="center"/>
          </w:tcPr>
          <w:p w14:paraId="1D0E9837" w14:textId="2EC3C742" w:rsidR="00BD3231" w:rsidRDefault="000C415D">
            <w:r>
              <w:rPr>
                <w:sz w:val="16"/>
              </w:rPr>
              <w:t>Automatgirkasse</w:t>
            </w:r>
          </w:p>
        </w:tc>
        <w:tc>
          <w:tcPr>
            <w:tcW w:w="1134" w:type="dxa"/>
            <w:tcMar>
              <w:top w:w="75" w:type="dxa"/>
              <w:left w:w="75" w:type="dxa"/>
              <w:bottom w:w="75" w:type="dxa"/>
              <w:right w:w="75" w:type="dxa"/>
            </w:tcMar>
            <w:vAlign w:val="center"/>
          </w:tcPr>
          <w:p w14:paraId="53F233A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0DB42D97" w14:textId="77777777" w:rsidR="00BD3231" w:rsidRDefault="00BD3231"/>
        </w:tc>
      </w:tr>
      <w:tr w:rsidR="00BD3231" w14:paraId="4F724C49" w14:textId="77777777">
        <w:trPr>
          <w:jc w:val="center"/>
        </w:trPr>
        <w:tc>
          <w:tcPr>
            <w:tcW w:w="850" w:type="dxa"/>
            <w:tcMar>
              <w:top w:w="75" w:type="dxa"/>
              <w:left w:w="75" w:type="dxa"/>
              <w:bottom w:w="75" w:type="dxa"/>
              <w:right w:w="75" w:type="dxa"/>
            </w:tcMar>
            <w:vAlign w:val="center"/>
          </w:tcPr>
          <w:p w14:paraId="12450E77" w14:textId="77777777" w:rsidR="00BD3231" w:rsidRDefault="000C415D">
            <w:pPr>
              <w:jc w:val="center"/>
            </w:pPr>
            <w:r>
              <w:rPr>
                <w:sz w:val="16"/>
              </w:rPr>
              <w:t>4.4</w:t>
            </w:r>
          </w:p>
        </w:tc>
        <w:tc>
          <w:tcPr>
            <w:tcW w:w="9071" w:type="dxa"/>
            <w:tcMar>
              <w:top w:w="75" w:type="dxa"/>
              <w:left w:w="75" w:type="dxa"/>
              <w:bottom w:w="75" w:type="dxa"/>
              <w:right w:w="75" w:type="dxa"/>
            </w:tcMar>
            <w:vAlign w:val="center"/>
          </w:tcPr>
          <w:p w14:paraId="7E48A466" w14:textId="77777777" w:rsidR="00BD3231" w:rsidRDefault="000C415D">
            <w:r>
              <w:rPr>
                <w:sz w:val="16"/>
              </w:rPr>
              <w:t>Retarder.</w:t>
            </w:r>
          </w:p>
        </w:tc>
        <w:tc>
          <w:tcPr>
            <w:tcW w:w="1134" w:type="dxa"/>
            <w:tcMar>
              <w:top w:w="75" w:type="dxa"/>
              <w:left w:w="75" w:type="dxa"/>
              <w:bottom w:w="75" w:type="dxa"/>
              <w:right w:w="75" w:type="dxa"/>
            </w:tcMar>
            <w:vAlign w:val="center"/>
          </w:tcPr>
          <w:p w14:paraId="43D7CD99"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8F739D4" w14:textId="77777777" w:rsidR="00BD3231" w:rsidRDefault="00BD3231"/>
        </w:tc>
      </w:tr>
      <w:tr w:rsidR="00BD3231" w14:paraId="694CE512" w14:textId="77777777">
        <w:trPr>
          <w:jc w:val="center"/>
        </w:trPr>
        <w:tc>
          <w:tcPr>
            <w:tcW w:w="850" w:type="dxa"/>
            <w:tcMar>
              <w:top w:w="75" w:type="dxa"/>
              <w:left w:w="75" w:type="dxa"/>
              <w:bottom w:w="75" w:type="dxa"/>
              <w:right w:w="75" w:type="dxa"/>
            </w:tcMar>
            <w:vAlign w:val="center"/>
          </w:tcPr>
          <w:p w14:paraId="6EE5774A" w14:textId="77777777" w:rsidR="00BD3231" w:rsidRDefault="000C415D">
            <w:pPr>
              <w:jc w:val="center"/>
            </w:pPr>
            <w:r>
              <w:rPr>
                <w:sz w:val="16"/>
              </w:rPr>
              <w:t>4.5</w:t>
            </w:r>
          </w:p>
        </w:tc>
        <w:tc>
          <w:tcPr>
            <w:tcW w:w="9071" w:type="dxa"/>
            <w:tcMar>
              <w:top w:w="75" w:type="dxa"/>
              <w:left w:w="75" w:type="dxa"/>
              <w:bottom w:w="75" w:type="dxa"/>
              <w:right w:w="75" w:type="dxa"/>
            </w:tcMar>
            <w:vAlign w:val="center"/>
          </w:tcPr>
          <w:p w14:paraId="741E4BDD" w14:textId="77777777" w:rsidR="00BD3231" w:rsidRPr="00754FA0" w:rsidRDefault="000C415D">
            <w:pPr>
              <w:rPr>
                <w:lang w:val="nb-NO"/>
              </w:rPr>
            </w:pPr>
            <w:r w:rsidRPr="00754FA0">
              <w:rPr>
                <w:sz w:val="16"/>
                <w:lang w:val="nb-NO"/>
              </w:rPr>
              <w:t>Navreduksjon eller tilsvarende løsning for krevende drift.</w:t>
            </w:r>
          </w:p>
        </w:tc>
        <w:tc>
          <w:tcPr>
            <w:tcW w:w="1134" w:type="dxa"/>
            <w:tcMar>
              <w:top w:w="75" w:type="dxa"/>
              <w:left w:w="75" w:type="dxa"/>
              <w:bottom w:w="75" w:type="dxa"/>
              <w:right w:w="75" w:type="dxa"/>
            </w:tcMar>
            <w:vAlign w:val="center"/>
          </w:tcPr>
          <w:p w14:paraId="49515266"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FD2E94C" w14:textId="77777777" w:rsidR="00BD3231" w:rsidRDefault="00BD3231"/>
        </w:tc>
      </w:tr>
      <w:tr w:rsidR="00BD3231" w14:paraId="52FB3358" w14:textId="77777777">
        <w:trPr>
          <w:jc w:val="center"/>
        </w:trPr>
        <w:tc>
          <w:tcPr>
            <w:tcW w:w="850" w:type="dxa"/>
            <w:tcMar>
              <w:top w:w="75" w:type="dxa"/>
              <w:left w:w="75" w:type="dxa"/>
              <w:bottom w:w="75" w:type="dxa"/>
              <w:right w:w="75" w:type="dxa"/>
            </w:tcMar>
            <w:vAlign w:val="center"/>
          </w:tcPr>
          <w:p w14:paraId="45FCC2EC" w14:textId="77777777" w:rsidR="00BD3231" w:rsidRDefault="000C415D">
            <w:pPr>
              <w:jc w:val="center"/>
            </w:pPr>
            <w:r>
              <w:rPr>
                <w:sz w:val="16"/>
              </w:rPr>
              <w:t>4.6</w:t>
            </w:r>
          </w:p>
        </w:tc>
        <w:tc>
          <w:tcPr>
            <w:tcW w:w="9071" w:type="dxa"/>
            <w:tcMar>
              <w:top w:w="75" w:type="dxa"/>
              <w:left w:w="75" w:type="dxa"/>
              <w:bottom w:w="75" w:type="dxa"/>
              <w:right w:w="75" w:type="dxa"/>
            </w:tcMar>
            <w:vAlign w:val="center"/>
          </w:tcPr>
          <w:p w14:paraId="0CCEBA58" w14:textId="77777777" w:rsidR="00BD3231" w:rsidRPr="00754FA0" w:rsidRDefault="000C415D">
            <w:pPr>
              <w:rPr>
                <w:lang w:val="nb-NO"/>
              </w:rPr>
            </w:pPr>
            <w:r w:rsidRPr="00754FA0">
              <w:rPr>
                <w:sz w:val="16"/>
                <w:lang w:val="nb-NO"/>
              </w:rPr>
              <w:t>Dieselvarmer for førerhus med tidsur/fjernstyring.</w:t>
            </w:r>
          </w:p>
        </w:tc>
        <w:tc>
          <w:tcPr>
            <w:tcW w:w="1134" w:type="dxa"/>
            <w:tcMar>
              <w:top w:w="75" w:type="dxa"/>
              <w:left w:w="75" w:type="dxa"/>
              <w:bottom w:w="75" w:type="dxa"/>
              <w:right w:w="75" w:type="dxa"/>
            </w:tcMar>
            <w:vAlign w:val="center"/>
          </w:tcPr>
          <w:p w14:paraId="71CF76F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F12E580" w14:textId="77777777" w:rsidR="00BD3231" w:rsidRDefault="00BD3231"/>
        </w:tc>
      </w:tr>
      <w:tr w:rsidR="00BD3231" w14:paraId="1E390609" w14:textId="77777777">
        <w:trPr>
          <w:jc w:val="center"/>
        </w:trPr>
        <w:tc>
          <w:tcPr>
            <w:tcW w:w="850" w:type="dxa"/>
            <w:tcMar>
              <w:top w:w="75" w:type="dxa"/>
              <w:left w:w="75" w:type="dxa"/>
              <w:bottom w:w="75" w:type="dxa"/>
              <w:right w:w="75" w:type="dxa"/>
            </w:tcMar>
            <w:vAlign w:val="center"/>
          </w:tcPr>
          <w:p w14:paraId="09ED9AA1" w14:textId="77777777" w:rsidR="00BD3231" w:rsidRDefault="000C415D">
            <w:pPr>
              <w:jc w:val="center"/>
            </w:pPr>
            <w:r>
              <w:rPr>
                <w:sz w:val="16"/>
              </w:rPr>
              <w:t>4.7</w:t>
            </w:r>
          </w:p>
        </w:tc>
        <w:tc>
          <w:tcPr>
            <w:tcW w:w="9071" w:type="dxa"/>
            <w:tcMar>
              <w:top w:w="75" w:type="dxa"/>
              <w:left w:w="75" w:type="dxa"/>
              <w:bottom w:w="75" w:type="dxa"/>
              <w:right w:w="75" w:type="dxa"/>
            </w:tcMar>
            <w:vAlign w:val="center"/>
          </w:tcPr>
          <w:p w14:paraId="7B51B5ED" w14:textId="77777777" w:rsidR="00BD3231" w:rsidRDefault="000C415D">
            <w:r>
              <w:rPr>
                <w:sz w:val="16"/>
              </w:rPr>
              <w:t>Hydraulikkoljevarmer.</w:t>
            </w:r>
          </w:p>
        </w:tc>
        <w:tc>
          <w:tcPr>
            <w:tcW w:w="1134" w:type="dxa"/>
            <w:tcMar>
              <w:top w:w="75" w:type="dxa"/>
              <w:left w:w="75" w:type="dxa"/>
              <w:bottom w:w="75" w:type="dxa"/>
              <w:right w:w="75" w:type="dxa"/>
            </w:tcMar>
            <w:vAlign w:val="center"/>
          </w:tcPr>
          <w:p w14:paraId="08BD421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5F9CD234" w14:textId="77777777" w:rsidR="00BD3231" w:rsidRDefault="00BD3231"/>
        </w:tc>
      </w:tr>
      <w:tr w:rsidR="00BD3231" w14:paraId="59B7942D" w14:textId="77777777">
        <w:trPr>
          <w:jc w:val="center"/>
        </w:trPr>
        <w:tc>
          <w:tcPr>
            <w:tcW w:w="850" w:type="dxa"/>
            <w:tcMar>
              <w:top w:w="75" w:type="dxa"/>
              <w:left w:w="75" w:type="dxa"/>
              <w:bottom w:w="75" w:type="dxa"/>
              <w:right w:w="75" w:type="dxa"/>
            </w:tcMar>
            <w:vAlign w:val="center"/>
          </w:tcPr>
          <w:p w14:paraId="0CA94563" w14:textId="77777777" w:rsidR="00BD3231" w:rsidRDefault="000C415D">
            <w:pPr>
              <w:jc w:val="center"/>
            </w:pPr>
            <w:r>
              <w:rPr>
                <w:sz w:val="16"/>
              </w:rPr>
              <w:t>4.8</w:t>
            </w:r>
          </w:p>
        </w:tc>
        <w:tc>
          <w:tcPr>
            <w:tcW w:w="9071" w:type="dxa"/>
            <w:tcMar>
              <w:top w:w="75" w:type="dxa"/>
              <w:left w:w="75" w:type="dxa"/>
              <w:bottom w:w="75" w:type="dxa"/>
              <w:right w:w="75" w:type="dxa"/>
            </w:tcMar>
            <w:vAlign w:val="center"/>
          </w:tcPr>
          <w:p w14:paraId="54D7B0B1" w14:textId="77777777" w:rsidR="00BD3231" w:rsidRPr="00754FA0" w:rsidRDefault="000C415D">
            <w:pPr>
              <w:rPr>
                <w:lang w:val="nb-NO"/>
              </w:rPr>
            </w:pPr>
            <w:r w:rsidRPr="00754FA0">
              <w:rPr>
                <w:sz w:val="16"/>
                <w:lang w:val="nb-NO"/>
              </w:rPr>
              <w:t>Leverandør skal oppgi forventet drivstofforbruk ved renovasjonskjøring.</w:t>
            </w:r>
          </w:p>
        </w:tc>
        <w:tc>
          <w:tcPr>
            <w:tcW w:w="1134" w:type="dxa"/>
            <w:tcMar>
              <w:top w:w="75" w:type="dxa"/>
              <w:left w:w="75" w:type="dxa"/>
              <w:bottom w:w="75" w:type="dxa"/>
              <w:right w:w="75" w:type="dxa"/>
            </w:tcMar>
            <w:vAlign w:val="center"/>
          </w:tcPr>
          <w:p w14:paraId="71A26C4F"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7F22161F" w14:textId="77777777" w:rsidR="00BD3231" w:rsidRDefault="00BD3231"/>
        </w:tc>
      </w:tr>
    </w:tbl>
    <w:p w14:paraId="72BC785B" w14:textId="77777777" w:rsidR="00BD3231" w:rsidRDefault="00BD3231">
      <w:pPr>
        <w:spacing w:after="100" w:line="252" w:lineRule="auto"/>
      </w:pPr>
    </w:p>
    <w:p w14:paraId="43623E7C" w14:textId="77777777" w:rsidR="00BD3231" w:rsidRDefault="000C415D">
      <w:pPr>
        <w:pStyle w:val="Overskrift1"/>
        <w:spacing w:after="100" w:line="252" w:lineRule="auto"/>
      </w:pPr>
      <w:r>
        <w:t>5. Førerhus og arbeidsmiljø</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63CAF1BF" w14:textId="77777777">
        <w:trPr>
          <w:tblHeader/>
          <w:jc w:val="center"/>
        </w:trPr>
        <w:tc>
          <w:tcPr>
            <w:tcW w:w="850" w:type="dxa"/>
            <w:shd w:val="clear" w:color="auto" w:fill="1F4E79"/>
            <w:tcMar>
              <w:top w:w="75" w:type="dxa"/>
              <w:left w:w="75" w:type="dxa"/>
              <w:bottom w:w="75" w:type="dxa"/>
              <w:right w:w="75" w:type="dxa"/>
            </w:tcMar>
            <w:vAlign w:val="center"/>
          </w:tcPr>
          <w:p w14:paraId="2B03E59A"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4F8C1485"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4BFC0869"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1EDB72AC" w14:textId="77777777" w:rsidR="00BD3231" w:rsidRDefault="000C415D">
            <w:r>
              <w:rPr>
                <w:b/>
                <w:color w:val="FFFFFF"/>
                <w:sz w:val="17"/>
              </w:rPr>
              <w:t>Leverandørs svar</w:t>
            </w:r>
          </w:p>
        </w:tc>
      </w:tr>
      <w:tr w:rsidR="00BD3231" w14:paraId="1E94286D" w14:textId="77777777">
        <w:trPr>
          <w:jc w:val="center"/>
        </w:trPr>
        <w:tc>
          <w:tcPr>
            <w:tcW w:w="850" w:type="dxa"/>
            <w:tcMar>
              <w:top w:w="75" w:type="dxa"/>
              <w:left w:w="75" w:type="dxa"/>
              <w:bottom w:w="75" w:type="dxa"/>
              <w:right w:w="75" w:type="dxa"/>
            </w:tcMar>
            <w:vAlign w:val="center"/>
          </w:tcPr>
          <w:p w14:paraId="7BA90E3D" w14:textId="77777777" w:rsidR="00BD3231" w:rsidRDefault="000C415D">
            <w:pPr>
              <w:jc w:val="center"/>
            </w:pPr>
            <w:r>
              <w:rPr>
                <w:sz w:val="16"/>
              </w:rPr>
              <w:t>5.1</w:t>
            </w:r>
          </w:p>
        </w:tc>
        <w:tc>
          <w:tcPr>
            <w:tcW w:w="9071" w:type="dxa"/>
            <w:tcMar>
              <w:top w:w="75" w:type="dxa"/>
              <w:left w:w="75" w:type="dxa"/>
              <w:bottom w:w="75" w:type="dxa"/>
              <w:right w:w="75" w:type="dxa"/>
            </w:tcMar>
            <w:vAlign w:val="center"/>
          </w:tcPr>
          <w:p w14:paraId="1F9442E8" w14:textId="77777777" w:rsidR="00BD3231" w:rsidRPr="00754FA0" w:rsidRDefault="000C415D">
            <w:pPr>
              <w:rPr>
                <w:lang w:val="nb-NO"/>
              </w:rPr>
            </w:pPr>
            <w:r w:rsidRPr="00754FA0">
              <w:rPr>
                <w:sz w:val="16"/>
                <w:lang w:val="nb-NO"/>
              </w:rPr>
              <w:t>Daghytte eller halvlang hytte. Leverandør beskriver tilbudt hytte og innredning.</w:t>
            </w:r>
          </w:p>
        </w:tc>
        <w:tc>
          <w:tcPr>
            <w:tcW w:w="1134" w:type="dxa"/>
            <w:tcMar>
              <w:top w:w="75" w:type="dxa"/>
              <w:left w:w="75" w:type="dxa"/>
              <w:bottom w:w="75" w:type="dxa"/>
              <w:right w:w="75" w:type="dxa"/>
            </w:tcMar>
            <w:vAlign w:val="center"/>
          </w:tcPr>
          <w:p w14:paraId="15D784CB"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080E104E" w14:textId="77777777" w:rsidR="00BD3231" w:rsidRDefault="00BD3231"/>
        </w:tc>
      </w:tr>
      <w:tr w:rsidR="00BD3231" w14:paraId="0D44FE41" w14:textId="77777777">
        <w:trPr>
          <w:jc w:val="center"/>
        </w:trPr>
        <w:tc>
          <w:tcPr>
            <w:tcW w:w="850" w:type="dxa"/>
            <w:tcMar>
              <w:top w:w="75" w:type="dxa"/>
              <w:left w:w="75" w:type="dxa"/>
              <w:bottom w:w="75" w:type="dxa"/>
              <w:right w:w="75" w:type="dxa"/>
            </w:tcMar>
            <w:vAlign w:val="center"/>
          </w:tcPr>
          <w:p w14:paraId="34DF97E5" w14:textId="77777777" w:rsidR="00BD3231" w:rsidRDefault="000C415D">
            <w:pPr>
              <w:jc w:val="center"/>
            </w:pPr>
            <w:r>
              <w:rPr>
                <w:sz w:val="16"/>
              </w:rPr>
              <w:t>5.2</w:t>
            </w:r>
          </w:p>
        </w:tc>
        <w:tc>
          <w:tcPr>
            <w:tcW w:w="9071" w:type="dxa"/>
            <w:tcMar>
              <w:top w:w="75" w:type="dxa"/>
              <w:left w:w="75" w:type="dxa"/>
              <w:bottom w:w="75" w:type="dxa"/>
              <w:right w:w="75" w:type="dxa"/>
            </w:tcMar>
            <w:vAlign w:val="center"/>
          </w:tcPr>
          <w:p w14:paraId="00D2EBCF" w14:textId="77777777" w:rsidR="00BD3231" w:rsidRPr="00754FA0" w:rsidRDefault="000C415D">
            <w:pPr>
              <w:rPr>
                <w:lang w:val="nb-NO"/>
              </w:rPr>
            </w:pPr>
            <w:r w:rsidRPr="00754FA0">
              <w:rPr>
                <w:sz w:val="16"/>
                <w:lang w:val="nb-NO"/>
              </w:rPr>
              <w:t>Maks to seter totalt i bilen.</w:t>
            </w:r>
          </w:p>
        </w:tc>
        <w:tc>
          <w:tcPr>
            <w:tcW w:w="1134" w:type="dxa"/>
            <w:tcMar>
              <w:top w:w="75" w:type="dxa"/>
              <w:left w:w="75" w:type="dxa"/>
              <w:bottom w:w="75" w:type="dxa"/>
              <w:right w:w="75" w:type="dxa"/>
            </w:tcMar>
            <w:vAlign w:val="center"/>
          </w:tcPr>
          <w:p w14:paraId="36AD1FD8"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AAB6B6D" w14:textId="77777777" w:rsidR="00BD3231" w:rsidRDefault="00BD3231"/>
        </w:tc>
      </w:tr>
      <w:tr w:rsidR="00BD3231" w14:paraId="06BC1EE8" w14:textId="77777777">
        <w:trPr>
          <w:jc w:val="center"/>
        </w:trPr>
        <w:tc>
          <w:tcPr>
            <w:tcW w:w="850" w:type="dxa"/>
            <w:tcMar>
              <w:top w:w="75" w:type="dxa"/>
              <w:left w:w="75" w:type="dxa"/>
              <w:bottom w:w="75" w:type="dxa"/>
              <w:right w:w="75" w:type="dxa"/>
            </w:tcMar>
            <w:vAlign w:val="center"/>
          </w:tcPr>
          <w:p w14:paraId="2ADACC4C" w14:textId="77777777" w:rsidR="00BD3231" w:rsidRDefault="000C415D">
            <w:pPr>
              <w:jc w:val="center"/>
            </w:pPr>
            <w:r>
              <w:rPr>
                <w:sz w:val="16"/>
              </w:rPr>
              <w:t>5.3</w:t>
            </w:r>
          </w:p>
        </w:tc>
        <w:tc>
          <w:tcPr>
            <w:tcW w:w="9071" w:type="dxa"/>
            <w:tcMar>
              <w:top w:w="75" w:type="dxa"/>
              <w:left w:w="75" w:type="dxa"/>
              <w:bottom w:w="75" w:type="dxa"/>
              <w:right w:w="75" w:type="dxa"/>
            </w:tcMar>
            <w:vAlign w:val="center"/>
          </w:tcPr>
          <w:p w14:paraId="26DC3A6E" w14:textId="77777777" w:rsidR="00BD3231" w:rsidRPr="00754FA0" w:rsidRDefault="000C415D">
            <w:pPr>
              <w:rPr>
                <w:lang w:val="nb-NO"/>
              </w:rPr>
            </w:pPr>
            <w:r w:rsidRPr="00754FA0">
              <w:rPr>
                <w:sz w:val="16"/>
                <w:lang w:val="nb-NO"/>
              </w:rPr>
              <w:t>Luftdempet førerstol med skinn eller tilsvarende, setevarme og ventilasjon.</w:t>
            </w:r>
          </w:p>
        </w:tc>
        <w:tc>
          <w:tcPr>
            <w:tcW w:w="1134" w:type="dxa"/>
            <w:tcMar>
              <w:top w:w="75" w:type="dxa"/>
              <w:left w:w="75" w:type="dxa"/>
              <w:bottom w:w="75" w:type="dxa"/>
              <w:right w:w="75" w:type="dxa"/>
            </w:tcMar>
            <w:vAlign w:val="center"/>
          </w:tcPr>
          <w:p w14:paraId="69BA57FD"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CCE706F" w14:textId="77777777" w:rsidR="00BD3231" w:rsidRDefault="00BD3231"/>
        </w:tc>
      </w:tr>
      <w:tr w:rsidR="00BD3231" w14:paraId="69D76D72" w14:textId="77777777">
        <w:trPr>
          <w:jc w:val="center"/>
        </w:trPr>
        <w:tc>
          <w:tcPr>
            <w:tcW w:w="850" w:type="dxa"/>
            <w:tcMar>
              <w:top w:w="75" w:type="dxa"/>
              <w:left w:w="75" w:type="dxa"/>
              <w:bottom w:w="75" w:type="dxa"/>
              <w:right w:w="75" w:type="dxa"/>
            </w:tcMar>
            <w:vAlign w:val="center"/>
          </w:tcPr>
          <w:p w14:paraId="79FA4FD1" w14:textId="77777777" w:rsidR="00BD3231" w:rsidRDefault="000C415D">
            <w:pPr>
              <w:jc w:val="center"/>
            </w:pPr>
            <w:r>
              <w:rPr>
                <w:sz w:val="16"/>
              </w:rPr>
              <w:t>5.4</w:t>
            </w:r>
          </w:p>
        </w:tc>
        <w:tc>
          <w:tcPr>
            <w:tcW w:w="9071" w:type="dxa"/>
            <w:tcMar>
              <w:top w:w="75" w:type="dxa"/>
              <w:left w:w="75" w:type="dxa"/>
              <w:bottom w:w="75" w:type="dxa"/>
              <w:right w:w="75" w:type="dxa"/>
            </w:tcMar>
            <w:vAlign w:val="center"/>
          </w:tcPr>
          <w:p w14:paraId="12D50535" w14:textId="77777777" w:rsidR="00BD3231" w:rsidRPr="00754FA0" w:rsidRDefault="000C415D">
            <w:pPr>
              <w:rPr>
                <w:lang w:val="nb-NO"/>
              </w:rPr>
            </w:pPr>
            <w:r w:rsidRPr="00754FA0">
              <w:rPr>
                <w:sz w:val="16"/>
                <w:lang w:val="nb-NO"/>
              </w:rPr>
              <w:t>Interiør/paneler med glatte flater som er enkle å rengjøre.</w:t>
            </w:r>
          </w:p>
        </w:tc>
        <w:tc>
          <w:tcPr>
            <w:tcW w:w="1134" w:type="dxa"/>
            <w:tcMar>
              <w:top w:w="75" w:type="dxa"/>
              <w:left w:w="75" w:type="dxa"/>
              <w:bottom w:w="75" w:type="dxa"/>
              <w:right w:w="75" w:type="dxa"/>
            </w:tcMar>
            <w:vAlign w:val="center"/>
          </w:tcPr>
          <w:p w14:paraId="11357489"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AC45AAD" w14:textId="77777777" w:rsidR="00BD3231" w:rsidRDefault="00BD3231"/>
        </w:tc>
      </w:tr>
      <w:tr w:rsidR="00BD3231" w14:paraId="622CBBF9" w14:textId="77777777">
        <w:trPr>
          <w:jc w:val="center"/>
        </w:trPr>
        <w:tc>
          <w:tcPr>
            <w:tcW w:w="850" w:type="dxa"/>
            <w:tcMar>
              <w:top w:w="75" w:type="dxa"/>
              <w:left w:w="75" w:type="dxa"/>
              <w:bottom w:w="75" w:type="dxa"/>
              <w:right w:w="75" w:type="dxa"/>
            </w:tcMar>
            <w:vAlign w:val="center"/>
          </w:tcPr>
          <w:p w14:paraId="088E9D03" w14:textId="77777777" w:rsidR="00BD3231" w:rsidRDefault="000C415D">
            <w:pPr>
              <w:jc w:val="center"/>
            </w:pPr>
            <w:r>
              <w:rPr>
                <w:sz w:val="16"/>
              </w:rPr>
              <w:t>5.5</w:t>
            </w:r>
          </w:p>
        </w:tc>
        <w:tc>
          <w:tcPr>
            <w:tcW w:w="9071" w:type="dxa"/>
            <w:tcMar>
              <w:top w:w="75" w:type="dxa"/>
              <w:left w:w="75" w:type="dxa"/>
              <w:bottom w:w="75" w:type="dxa"/>
              <w:right w:w="75" w:type="dxa"/>
            </w:tcMar>
            <w:vAlign w:val="center"/>
          </w:tcPr>
          <w:p w14:paraId="622A3376" w14:textId="77777777" w:rsidR="00BD3231" w:rsidRDefault="000C415D">
            <w:r>
              <w:rPr>
                <w:sz w:val="16"/>
              </w:rPr>
              <w:t>Automatisk klimaanlegg.</w:t>
            </w:r>
          </w:p>
        </w:tc>
        <w:tc>
          <w:tcPr>
            <w:tcW w:w="1134" w:type="dxa"/>
            <w:tcMar>
              <w:top w:w="75" w:type="dxa"/>
              <w:left w:w="75" w:type="dxa"/>
              <w:bottom w:w="75" w:type="dxa"/>
              <w:right w:w="75" w:type="dxa"/>
            </w:tcMar>
            <w:vAlign w:val="center"/>
          </w:tcPr>
          <w:p w14:paraId="080518A0"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68E7509" w14:textId="77777777" w:rsidR="00BD3231" w:rsidRDefault="00BD3231"/>
        </w:tc>
      </w:tr>
      <w:tr w:rsidR="00BD3231" w14:paraId="4DFCB41A" w14:textId="77777777">
        <w:trPr>
          <w:jc w:val="center"/>
        </w:trPr>
        <w:tc>
          <w:tcPr>
            <w:tcW w:w="850" w:type="dxa"/>
            <w:tcMar>
              <w:top w:w="75" w:type="dxa"/>
              <w:left w:w="75" w:type="dxa"/>
              <w:bottom w:w="75" w:type="dxa"/>
              <w:right w:w="75" w:type="dxa"/>
            </w:tcMar>
            <w:vAlign w:val="center"/>
          </w:tcPr>
          <w:p w14:paraId="69343A43" w14:textId="77777777" w:rsidR="00BD3231" w:rsidRDefault="000C415D">
            <w:pPr>
              <w:jc w:val="center"/>
            </w:pPr>
            <w:r>
              <w:rPr>
                <w:sz w:val="16"/>
              </w:rPr>
              <w:t>5.6</w:t>
            </w:r>
          </w:p>
        </w:tc>
        <w:tc>
          <w:tcPr>
            <w:tcW w:w="9071" w:type="dxa"/>
            <w:tcMar>
              <w:top w:w="75" w:type="dxa"/>
              <w:left w:w="75" w:type="dxa"/>
              <w:bottom w:w="75" w:type="dxa"/>
              <w:right w:w="75" w:type="dxa"/>
            </w:tcMar>
            <w:vAlign w:val="center"/>
          </w:tcPr>
          <w:p w14:paraId="13AC1162" w14:textId="77777777" w:rsidR="00BD3231" w:rsidRPr="00754FA0" w:rsidRDefault="000C415D">
            <w:pPr>
              <w:rPr>
                <w:lang w:val="nb-NO"/>
              </w:rPr>
            </w:pPr>
            <w:r w:rsidRPr="00754FA0">
              <w:rPr>
                <w:sz w:val="16"/>
                <w:lang w:val="nb-NO"/>
              </w:rPr>
              <w:t>El-oppvarmede speil og el-vinduer.</w:t>
            </w:r>
          </w:p>
        </w:tc>
        <w:tc>
          <w:tcPr>
            <w:tcW w:w="1134" w:type="dxa"/>
            <w:tcMar>
              <w:top w:w="75" w:type="dxa"/>
              <w:left w:w="75" w:type="dxa"/>
              <w:bottom w:w="75" w:type="dxa"/>
              <w:right w:w="75" w:type="dxa"/>
            </w:tcMar>
            <w:vAlign w:val="center"/>
          </w:tcPr>
          <w:p w14:paraId="4B238570"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CC2F34E" w14:textId="77777777" w:rsidR="00BD3231" w:rsidRDefault="00BD3231"/>
        </w:tc>
      </w:tr>
      <w:tr w:rsidR="00BD3231" w14:paraId="06E5A9DC" w14:textId="77777777">
        <w:trPr>
          <w:jc w:val="center"/>
        </w:trPr>
        <w:tc>
          <w:tcPr>
            <w:tcW w:w="850" w:type="dxa"/>
            <w:tcMar>
              <w:top w:w="75" w:type="dxa"/>
              <w:left w:w="75" w:type="dxa"/>
              <w:bottom w:w="75" w:type="dxa"/>
              <w:right w:w="75" w:type="dxa"/>
            </w:tcMar>
            <w:vAlign w:val="center"/>
          </w:tcPr>
          <w:p w14:paraId="72962F32" w14:textId="77777777" w:rsidR="00BD3231" w:rsidRDefault="000C415D">
            <w:pPr>
              <w:jc w:val="center"/>
            </w:pPr>
            <w:r>
              <w:rPr>
                <w:sz w:val="16"/>
              </w:rPr>
              <w:t>5.7</w:t>
            </w:r>
          </w:p>
        </w:tc>
        <w:tc>
          <w:tcPr>
            <w:tcW w:w="9071" w:type="dxa"/>
            <w:tcMar>
              <w:top w:w="75" w:type="dxa"/>
              <w:left w:w="75" w:type="dxa"/>
              <w:bottom w:w="75" w:type="dxa"/>
              <w:right w:w="75" w:type="dxa"/>
            </w:tcMar>
            <w:vAlign w:val="center"/>
          </w:tcPr>
          <w:p w14:paraId="069D84A2" w14:textId="77777777" w:rsidR="00BD3231" w:rsidRDefault="000C415D">
            <w:r>
              <w:rPr>
                <w:sz w:val="16"/>
              </w:rPr>
              <w:t>DAB+ radio med Bluetooth.</w:t>
            </w:r>
          </w:p>
        </w:tc>
        <w:tc>
          <w:tcPr>
            <w:tcW w:w="1134" w:type="dxa"/>
            <w:tcMar>
              <w:top w:w="75" w:type="dxa"/>
              <w:left w:w="75" w:type="dxa"/>
              <w:bottom w:w="75" w:type="dxa"/>
              <w:right w:w="75" w:type="dxa"/>
            </w:tcMar>
            <w:vAlign w:val="center"/>
          </w:tcPr>
          <w:p w14:paraId="63F5EAE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C40A422" w14:textId="77777777" w:rsidR="00BD3231" w:rsidRDefault="00BD3231"/>
        </w:tc>
      </w:tr>
      <w:tr w:rsidR="00BD3231" w14:paraId="19786B35" w14:textId="77777777">
        <w:trPr>
          <w:jc w:val="center"/>
        </w:trPr>
        <w:tc>
          <w:tcPr>
            <w:tcW w:w="850" w:type="dxa"/>
            <w:tcMar>
              <w:top w:w="75" w:type="dxa"/>
              <w:left w:w="75" w:type="dxa"/>
              <w:bottom w:w="75" w:type="dxa"/>
              <w:right w:w="75" w:type="dxa"/>
            </w:tcMar>
            <w:vAlign w:val="center"/>
          </w:tcPr>
          <w:p w14:paraId="33B219FD" w14:textId="77777777" w:rsidR="00BD3231" w:rsidRDefault="000C415D">
            <w:pPr>
              <w:jc w:val="center"/>
            </w:pPr>
            <w:r>
              <w:rPr>
                <w:sz w:val="16"/>
              </w:rPr>
              <w:lastRenderedPageBreak/>
              <w:t>5.8</w:t>
            </w:r>
          </w:p>
        </w:tc>
        <w:tc>
          <w:tcPr>
            <w:tcW w:w="9071" w:type="dxa"/>
            <w:tcMar>
              <w:top w:w="75" w:type="dxa"/>
              <w:left w:w="75" w:type="dxa"/>
              <w:bottom w:w="75" w:type="dxa"/>
              <w:right w:w="75" w:type="dxa"/>
            </w:tcMar>
            <w:vAlign w:val="center"/>
          </w:tcPr>
          <w:p w14:paraId="529BDA2C" w14:textId="734C25A1" w:rsidR="00BD3231" w:rsidRDefault="00D3256C">
            <w:r>
              <w:t>Kjøleskap /-boks</w:t>
            </w:r>
          </w:p>
        </w:tc>
        <w:tc>
          <w:tcPr>
            <w:tcW w:w="1134" w:type="dxa"/>
            <w:tcMar>
              <w:top w:w="75" w:type="dxa"/>
              <w:left w:w="75" w:type="dxa"/>
              <w:bottom w:w="75" w:type="dxa"/>
              <w:right w:w="75" w:type="dxa"/>
            </w:tcMar>
            <w:vAlign w:val="center"/>
          </w:tcPr>
          <w:p w14:paraId="400DACF7"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7B1578B" w14:textId="77777777" w:rsidR="00BD3231" w:rsidRDefault="00BD3231"/>
        </w:tc>
      </w:tr>
      <w:tr w:rsidR="00BD3231" w14:paraId="4A952355" w14:textId="77777777">
        <w:trPr>
          <w:jc w:val="center"/>
        </w:trPr>
        <w:tc>
          <w:tcPr>
            <w:tcW w:w="850" w:type="dxa"/>
            <w:tcMar>
              <w:top w:w="75" w:type="dxa"/>
              <w:left w:w="75" w:type="dxa"/>
              <w:bottom w:w="75" w:type="dxa"/>
              <w:right w:w="75" w:type="dxa"/>
            </w:tcMar>
            <w:vAlign w:val="center"/>
          </w:tcPr>
          <w:p w14:paraId="3BB57F76" w14:textId="77777777" w:rsidR="00BD3231" w:rsidRDefault="000C415D">
            <w:pPr>
              <w:jc w:val="center"/>
            </w:pPr>
            <w:r>
              <w:rPr>
                <w:sz w:val="16"/>
              </w:rPr>
              <w:t>5.9</w:t>
            </w:r>
          </w:p>
        </w:tc>
        <w:tc>
          <w:tcPr>
            <w:tcW w:w="9071" w:type="dxa"/>
            <w:tcMar>
              <w:top w:w="75" w:type="dxa"/>
              <w:left w:w="75" w:type="dxa"/>
              <w:bottom w:w="75" w:type="dxa"/>
              <w:right w:w="75" w:type="dxa"/>
            </w:tcMar>
            <w:vAlign w:val="center"/>
          </w:tcPr>
          <w:p w14:paraId="3CE795FA" w14:textId="77777777" w:rsidR="00BD3231" w:rsidRPr="00754FA0" w:rsidRDefault="000C415D">
            <w:pPr>
              <w:rPr>
                <w:lang w:val="nb-NO"/>
              </w:rPr>
            </w:pPr>
            <w:r w:rsidRPr="00754FA0">
              <w:rPr>
                <w:sz w:val="16"/>
                <w:lang w:val="nb-NO"/>
              </w:rPr>
              <w:t>Varme i frontrute og vindusviskere.</w:t>
            </w:r>
          </w:p>
        </w:tc>
        <w:tc>
          <w:tcPr>
            <w:tcW w:w="1134" w:type="dxa"/>
            <w:tcMar>
              <w:top w:w="75" w:type="dxa"/>
              <w:left w:w="75" w:type="dxa"/>
              <w:bottom w:w="75" w:type="dxa"/>
              <w:right w:w="75" w:type="dxa"/>
            </w:tcMar>
            <w:vAlign w:val="center"/>
          </w:tcPr>
          <w:p w14:paraId="1B7175EF"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AC60AB1" w14:textId="77777777" w:rsidR="00BD3231" w:rsidRDefault="00BD3231"/>
        </w:tc>
      </w:tr>
      <w:tr w:rsidR="00BD3231" w14:paraId="4590D6A0" w14:textId="77777777">
        <w:trPr>
          <w:jc w:val="center"/>
        </w:trPr>
        <w:tc>
          <w:tcPr>
            <w:tcW w:w="850" w:type="dxa"/>
            <w:tcMar>
              <w:top w:w="75" w:type="dxa"/>
              <w:left w:w="75" w:type="dxa"/>
              <w:bottom w:w="75" w:type="dxa"/>
              <w:right w:w="75" w:type="dxa"/>
            </w:tcMar>
            <w:vAlign w:val="center"/>
          </w:tcPr>
          <w:p w14:paraId="5679579B" w14:textId="77777777" w:rsidR="00BD3231" w:rsidRDefault="000C415D">
            <w:pPr>
              <w:jc w:val="center"/>
            </w:pPr>
            <w:r>
              <w:rPr>
                <w:sz w:val="16"/>
              </w:rPr>
              <w:t>5.10</w:t>
            </w:r>
          </w:p>
        </w:tc>
        <w:tc>
          <w:tcPr>
            <w:tcW w:w="9071" w:type="dxa"/>
            <w:tcMar>
              <w:top w:w="75" w:type="dxa"/>
              <w:left w:w="75" w:type="dxa"/>
              <w:bottom w:w="75" w:type="dxa"/>
              <w:right w:w="75" w:type="dxa"/>
            </w:tcMar>
            <w:vAlign w:val="center"/>
          </w:tcPr>
          <w:p w14:paraId="0822CC73" w14:textId="77777777" w:rsidR="00BD3231" w:rsidRPr="00754FA0" w:rsidRDefault="000C415D">
            <w:pPr>
              <w:rPr>
                <w:lang w:val="nb-NO"/>
              </w:rPr>
            </w:pPr>
            <w:r w:rsidRPr="00754FA0">
              <w:rPr>
                <w:sz w:val="16"/>
                <w:lang w:val="nb-NO"/>
              </w:rPr>
              <w:t>Løsning for PAD-/skjermholder tilpasset Kragerø kommunes behov.</w:t>
            </w:r>
          </w:p>
        </w:tc>
        <w:tc>
          <w:tcPr>
            <w:tcW w:w="1134" w:type="dxa"/>
            <w:tcMar>
              <w:top w:w="75" w:type="dxa"/>
              <w:left w:w="75" w:type="dxa"/>
              <w:bottom w:w="75" w:type="dxa"/>
              <w:right w:w="75" w:type="dxa"/>
            </w:tcMar>
            <w:vAlign w:val="center"/>
          </w:tcPr>
          <w:p w14:paraId="3A0A03E9"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2D44DAF6" w14:textId="77777777" w:rsidR="00BD3231" w:rsidRDefault="00BD3231"/>
        </w:tc>
      </w:tr>
      <w:tr w:rsidR="00BD3231" w14:paraId="03BBF647" w14:textId="77777777">
        <w:trPr>
          <w:jc w:val="center"/>
        </w:trPr>
        <w:tc>
          <w:tcPr>
            <w:tcW w:w="850" w:type="dxa"/>
            <w:tcMar>
              <w:top w:w="75" w:type="dxa"/>
              <w:left w:w="75" w:type="dxa"/>
              <w:bottom w:w="75" w:type="dxa"/>
              <w:right w:w="75" w:type="dxa"/>
            </w:tcMar>
            <w:vAlign w:val="center"/>
          </w:tcPr>
          <w:p w14:paraId="608687FF" w14:textId="77777777" w:rsidR="00BD3231" w:rsidRDefault="000C415D">
            <w:pPr>
              <w:jc w:val="center"/>
            </w:pPr>
            <w:r>
              <w:rPr>
                <w:sz w:val="16"/>
              </w:rPr>
              <w:t>5.11</w:t>
            </w:r>
          </w:p>
        </w:tc>
        <w:tc>
          <w:tcPr>
            <w:tcW w:w="9071" w:type="dxa"/>
            <w:tcMar>
              <w:top w:w="75" w:type="dxa"/>
              <w:left w:w="75" w:type="dxa"/>
              <w:bottom w:w="75" w:type="dxa"/>
              <w:right w:w="75" w:type="dxa"/>
            </w:tcMar>
            <w:vAlign w:val="center"/>
          </w:tcPr>
          <w:p w14:paraId="241C339B" w14:textId="77777777" w:rsidR="00BD3231" w:rsidRPr="00754FA0" w:rsidRDefault="000C415D">
            <w:pPr>
              <w:rPr>
                <w:lang w:val="nb-NO"/>
              </w:rPr>
            </w:pPr>
            <w:r w:rsidRPr="00754FA0">
              <w:rPr>
                <w:sz w:val="16"/>
                <w:lang w:val="nb-NO"/>
              </w:rPr>
              <w:t>Tørkeskap eller annen løsning for tørking av våte hansker skal beskrives.</w:t>
            </w:r>
          </w:p>
        </w:tc>
        <w:tc>
          <w:tcPr>
            <w:tcW w:w="1134" w:type="dxa"/>
            <w:tcMar>
              <w:top w:w="75" w:type="dxa"/>
              <w:left w:w="75" w:type="dxa"/>
              <w:bottom w:w="75" w:type="dxa"/>
              <w:right w:w="75" w:type="dxa"/>
            </w:tcMar>
            <w:vAlign w:val="center"/>
          </w:tcPr>
          <w:p w14:paraId="68F47F59"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06C66276" w14:textId="77777777" w:rsidR="00BD3231" w:rsidRDefault="00BD3231"/>
        </w:tc>
      </w:tr>
    </w:tbl>
    <w:p w14:paraId="5CE3B81D" w14:textId="77777777" w:rsidR="00BD3231" w:rsidRDefault="00BD3231">
      <w:pPr>
        <w:spacing w:after="100" w:line="252" w:lineRule="auto"/>
      </w:pPr>
    </w:p>
    <w:p w14:paraId="271B24D3" w14:textId="77777777" w:rsidR="00BD3231" w:rsidRDefault="000C415D">
      <w:pPr>
        <w:pStyle w:val="Overskrift1"/>
        <w:spacing w:after="100" w:line="252" w:lineRule="auto"/>
      </w:pPr>
      <w:r>
        <w:t>6. Sikkerhet, kamera og varsling</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2F4551DB" w14:textId="77777777">
        <w:trPr>
          <w:tblHeader/>
          <w:jc w:val="center"/>
        </w:trPr>
        <w:tc>
          <w:tcPr>
            <w:tcW w:w="850" w:type="dxa"/>
            <w:shd w:val="clear" w:color="auto" w:fill="1F4E79"/>
            <w:tcMar>
              <w:top w:w="75" w:type="dxa"/>
              <w:left w:w="75" w:type="dxa"/>
              <w:bottom w:w="75" w:type="dxa"/>
              <w:right w:w="75" w:type="dxa"/>
            </w:tcMar>
            <w:vAlign w:val="center"/>
          </w:tcPr>
          <w:p w14:paraId="576088E5"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2D7095A8"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532A070D"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0E5D6055" w14:textId="77777777" w:rsidR="00BD3231" w:rsidRDefault="000C415D">
            <w:r>
              <w:rPr>
                <w:b/>
                <w:color w:val="FFFFFF"/>
                <w:sz w:val="17"/>
              </w:rPr>
              <w:t>Leverandørs svar</w:t>
            </w:r>
          </w:p>
        </w:tc>
      </w:tr>
      <w:tr w:rsidR="00BD3231" w14:paraId="68616761" w14:textId="77777777">
        <w:trPr>
          <w:jc w:val="center"/>
        </w:trPr>
        <w:tc>
          <w:tcPr>
            <w:tcW w:w="850" w:type="dxa"/>
            <w:tcMar>
              <w:top w:w="75" w:type="dxa"/>
              <w:left w:w="75" w:type="dxa"/>
              <w:bottom w:w="75" w:type="dxa"/>
              <w:right w:w="75" w:type="dxa"/>
            </w:tcMar>
            <w:vAlign w:val="center"/>
          </w:tcPr>
          <w:p w14:paraId="11620226" w14:textId="77777777" w:rsidR="00BD3231" w:rsidRDefault="000C415D">
            <w:pPr>
              <w:jc w:val="center"/>
            </w:pPr>
            <w:r>
              <w:rPr>
                <w:sz w:val="16"/>
              </w:rPr>
              <w:t>6.1</w:t>
            </w:r>
          </w:p>
        </w:tc>
        <w:tc>
          <w:tcPr>
            <w:tcW w:w="9071" w:type="dxa"/>
            <w:tcMar>
              <w:top w:w="75" w:type="dxa"/>
              <w:left w:w="75" w:type="dxa"/>
              <w:bottom w:w="75" w:type="dxa"/>
              <w:right w:w="75" w:type="dxa"/>
            </w:tcMar>
            <w:vAlign w:val="center"/>
          </w:tcPr>
          <w:p w14:paraId="77F91922" w14:textId="77777777" w:rsidR="00BD3231" w:rsidRPr="00754FA0" w:rsidRDefault="000C415D">
            <w:pPr>
              <w:rPr>
                <w:lang w:val="nb-NO"/>
              </w:rPr>
            </w:pPr>
            <w:r w:rsidRPr="00754FA0">
              <w:rPr>
                <w:sz w:val="16"/>
                <w:lang w:val="nb-NO"/>
              </w:rPr>
              <w:t>Automatisk nødbrems (AEBS) eller tilsvarende sikkerhetssystem.</w:t>
            </w:r>
          </w:p>
        </w:tc>
        <w:tc>
          <w:tcPr>
            <w:tcW w:w="1134" w:type="dxa"/>
            <w:tcMar>
              <w:top w:w="75" w:type="dxa"/>
              <w:left w:w="75" w:type="dxa"/>
              <w:bottom w:w="75" w:type="dxa"/>
              <w:right w:w="75" w:type="dxa"/>
            </w:tcMar>
            <w:vAlign w:val="center"/>
          </w:tcPr>
          <w:p w14:paraId="2A46296F"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0B0595E" w14:textId="77777777" w:rsidR="00BD3231" w:rsidRDefault="00BD3231"/>
        </w:tc>
      </w:tr>
      <w:tr w:rsidR="00BD3231" w14:paraId="5E629549" w14:textId="77777777">
        <w:trPr>
          <w:jc w:val="center"/>
        </w:trPr>
        <w:tc>
          <w:tcPr>
            <w:tcW w:w="850" w:type="dxa"/>
            <w:tcMar>
              <w:top w:w="75" w:type="dxa"/>
              <w:left w:w="75" w:type="dxa"/>
              <w:bottom w:w="75" w:type="dxa"/>
              <w:right w:w="75" w:type="dxa"/>
            </w:tcMar>
            <w:vAlign w:val="center"/>
          </w:tcPr>
          <w:p w14:paraId="7BC7D438" w14:textId="77777777" w:rsidR="00BD3231" w:rsidRDefault="000C415D">
            <w:pPr>
              <w:jc w:val="center"/>
            </w:pPr>
            <w:r>
              <w:rPr>
                <w:sz w:val="16"/>
              </w:rPr>
              <w:t>6.2</w:t>
            </w:r>
          </w:p>
        </w:tc>
        <w:tc>
          <w:tcPr>
            <w:tcW w:w="9071" w:type="dxa"/>
            <w:tcMar>
              <w:top w:w="75" w:type="dxa"/>
              <w:left w:w="75" w:type="dxa"/>
              <w:bottom w:w="75" w:type="dxa"/>
              <w:right w:w="75" w:type="dxa"/>
            </w:tcMar>
            <w:vAlign w:val="center"/>
          </w:tcPr>
          <w:p w14:paraId="3C255C55" w14:textId="77777777" w:rsidR="00BD3231" w:rsidRPr="00754FA0" w:rsidRDefault="000C415D">
            <w:pPr>
              <w:rPr>
                <w:lang w:val="nb-NO"/>
              </w:rPr>
            </w:pPr>
            <w:r w:rsidRPr="00754FA0">
              <w:rPr>
                <w:sz w:val="16"/>
                <w:lang w:val="nb-NO"/>
              </w:rPr>
              <w:t>Dødvinkelovervåking på høyre side og foran kjøretøyet.</w:t>
            </w:r>
          </w:p>
        </w:tc>
        <w:tc>
          <w:tcPr>
            <w:tcW w:w="1134" w:type="dxa"/>
            <w:tcMar>
              <w:top w:w="75" w:type="dxa"/>
              <w:left w:w="75" w:type="dxa"/>
              <w:bottom w:w="75" w:type="dxa"/>
              <w:right w:w="75" w:type="dxa"/>
            </w:tcMar>
            <w:vAlign w:val="center"/>
          </w:tcPr>
          <w:p w14:paraId="0054099E"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301929E" w14:textId="77777777" w:rsidR="00BD3231" w:rsidRDefault="00BD3231"/>
        </w:tc>
      </w:tr>
      <w:tr w:rsidR="00BD3231" w14:paraId="13EEDA46" w14:textId="77777777">
        <w:trPr>
          <w:jc w:val="center"/>
        </w:trPr>
        <w:tc>
          <w:tcPr>
            <w:tcW w:w="850" w:type="dxa"/>
            <w:tcMar>
              <w:top w:w="75" w:type="dxa"/>
              <w:left w:w="75" w:type="dxa"/>
              <w:bottom w:w="75" w:type="dxa"/>
              <w:right w:w="75" w:type="dxa"/>
            </w:tcMar>
            <w:vAlign w:val="center"/>
          </w:tcPr>
          <w:p w14:paraId="0705EA3D" w14:textId="77777777" w:rsidR="00BD3231" w:rsidRDefault="000C415D">
            <w:pPr>
              <w:jc w:val="center"/>
            </w:pPr>
            <w:r>
              <w:rPr>
                <w:sz w:val="16"/>
              </w:rPr>
              <w:t>6.3</w:t>
            </w:r>
          </w:p>
        </w:tc>
        <w:tc>
          <w:tcPr>
            <w:tcW w:w="9071" w:type="dxa"/>
            <w:tcMar>
              <w:top w:w="75" w:type="dxa"/>
              <w:left w:w="75" w:type="dxa"/>
              <w:bottom w:w="75" w:type="dxa"/>
              <w:right w:w="75" w:type="dxa"/>
            </w:tcMar>
            <w:vAlign w:val="center"/>
          </w:tcPr>
          <w:p w14:paraId="08F7DC0A" w14:textId="77777777" w:rsidR="00BD3231" w:rsidRPr="00754FA0" w:rsidRDefault="000C415D">
            <w:pPr>
              <w:rPr>
                <w:lang w:val="nb-NO"/>
              </w:rPr>
            </w:pPr>
            <w:r w:rsidRPr="00754FA0">
              <w:rPr>
                <w:sz w:val="16"/>
                <w:lang w:val="nb-NO"/>
              </w:rPr>
              <w:t>360-graders kamerasystem eller tilsvarende system som gir god oversikt rundt bilen.</w:t>
            </w:r>
          </w:p>
        </w:tc>
        <w:tc>
          <w:tcPr>
            <w:tcW w:w="1134" w:type="dxa"/>
            <w:tcMar>
              <w:top w:w="75" w:type="dxa"/>
              <w:left w:w="75" w:type="dxa"/>
              <w:bottom w:w="75" w:type="dxa"/>
              <w:right w:w="75" w:type="dxa"/>
            </w:tcMar>
            <w:vAlign w:val="center"/>
          </w:tcPr>
          <w:p w14:paraId="27C10FC0"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486015B" w14:textId="77777777" w:rsidR="00BD3231" w:rsidRDefault="00BD3231"/>
        </w:tc>
      </w:tr>
      <w:tr w:rsidR="00BD3231" w14:paraId="23D3E578" w14:textId="77777777">
        <w:trPr>
          <w:jc w:val="center"/>
        </w:trPr>
        <w:tc>
          <w:tcPr>
            <w:tcW w:w="850" w:type="dxa"/>
            <w:tcMar>
              <w:top w:w="75" w:type="dxa"/>
              <w:left w:w="75" w:type="dxa"/>
              <w:bottom w:w="75" w:type="dxa"/>
              <w:right w:w="75" w:type="dxa"/>
            </w:tcMar>
            <w:vAlign w:val="center"/>
          </w:tcPr>
          <w:p w14:paraId="4D387D94" w14:textId="77777777" w:rsidR="00BD3231" w:rsidRDefault="000C415D">
            <w:pPr>
              <w:jc w:val="center"/>
            </w:pPr>
            <w:r>
              <w:rPr>
                <w:sz w:val="16"/>
              </w:rPr>
              <w:t>6.4</w:t>
            </w:r>
          </w:p>
        </w:tc>
        <w:tc>
          <w:tcPr>
            <w:tcW w:w="9071" w:type="dxa"/>
            <w:tcMar>
              <w:top w:w="75" w:type="dxa"/>
              <w:left w:w="75" w:type="dxa"/>
              <w:bottom w:w="75" w:type="dxa"/>
              <w:right w:w="75" w:type="dxa"/>
            </w:tcMar>
            <w:vAlign w:val="center"/>
          </w:tcPr>
          <w:p w14:paraId="0B3681EB" w14:textId="77777777" w:rsidR="00BD3231" w:rsidRPr="00754FA0" w:rsidRDefault="000C415D">
            <w:pPr>
              <w:rPr>
                <w:lang w:val="nb-NO"/>
              </w:rPr>
            </w:pPr>
            <w:r w:rsidRPr="00754FA0">
              <w:rPr>
                <w:sz w:val="16"/>
                <w:lang w:val="nb-NO"/>
              </w:rPr>
              <w:t>Ryggekamera med skjerm i dashbord.</w:t>
            </w:r>
          </w:p>
        </w:tc>
        <w:tc>
          <w:tcPr>
            <w:tcW w:w="1134" w:type="dxa"/>
            <w:tcMar>
              <w:top w:w="75" w:type="dxa"/>
              <w:left w:w="75" w:type="dxa"/>
              <w:bottom w:w="75" w:type="dxa"/>
              <w:right w:w="75" w:type="dxa"/>
            </w:tcMar>
            <w:vAlign w:val="center"/>
          </w:tcPr>
          <w:p w14:paraId="4522BE1B"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0E3F251" w14:textId="77777777" w:rsidR="00BD3231" w:rsidRDefault="00BD3231"/>
        </w:tc>
      </w:tr>
      <w:tr w:rsidR="00BD3231" w14:paraId="5100B934" w14:textId="77777777">
        <w:trPr>
          <w:jc w:val="center"/>
        </w:trPr>
        <w:tc>
          <w:tcPr>
            <w:tcW w:w="850" w:type="dxa"/>
            <w:tcMar>
              <w:top w:w="75" w:type="dxa"/>
              <w:left w:w="75" w:type="dxa"/>
              <w:bottom w:w="75" w:type="dxa"/>
              <w:right w:w="75" w:type="dxa"/>
            </w:tcMar>
            <w:vAlign w:val="center"/>
          </w:tcPr>
          <w:p w14:paraId="1316F07B" w14:textId="77777777" w:rsidR="00BD3231" w:rsidRDefault="000C415D">
            <w:pPr>
              <w:jc w:val="center"/>
            </w:pPr>
            <w:r>
              <w:rPr>
                <w:sz w:val="16"/>
              </w:rPr>
              <w:t>6.5</w:t>
            </w:r>
          </w:p>
        </w:tc>
        <w:tc>
          <w:tcPr>
            <w:tcW w:w="9071" w:type="dxa"/>
            <w:tcMar>
              <w:top w:w="75" w:type="dxa"/>
              <w:left w:w="75" w:type="dxa"/>
              <w:bottom w:w="75" w:type="dxa"/>
              <w:right w:w="75" w:type="dxa"/>
            </w:tcMar>
            <w:vAlign w:val="center"/>
          </w:tcPr>
          <w:p w14:paraId="721467E3" w14:textId="77777777" w:rsidR="00BD3231" w:rsidRPr="00754FA0" w:rsidRDefault="000C415D">
            <w:pPr>
              <w:rPr>
                <w:lang w:val="nb-NO"/>
              </w:rPr>
            </w:pPr>
            <w:r w:rsidRPr="00754FA0">
              <w:rPr>
                <w:sz w:val="16"/>
                <w:lang w:val="nb-NO"/>
              </w:rPr>
              <w:t>Blitsbjelke/varsellysbjelke LED på tak.</w:t>
            </w:r>
          </w:p>
        </w:tc>
        <w:tc>
          <w:tcPr>
            <w:tcW w:w="1134" w:type="dxa"/>
            <w:tcMar>
              <w:top w:w="75" w:type="dxa"/>
              <w:left w:w="75" w:type="dxa"/>
              <w:bottom w:w="75" w:type="dxa"/>
              <w:right w:w="75" w:type="dxa"/>
            </w:tcMar>
            <w:vAlign w:val="center"/>
          </w:tcPr>
          <w:p w14:paraId="13E25B1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DCC485B" w14:textId="77777777" w:rsidR="00BD3231" w:rsidRDefault="00BD3231"/>
        </w:tc>
      </w:tr>
      <w:tr w:rsidR="00BD3231" w14:paraId="7FE40850" w14:textId="77777777">
        <w:trPr>
          <w:jc w:val="center"/>
        </w:trPr>
        <w:tc>
          <w:tcPr>
            <w:tcW w:w="850" w:type="dxa"/>
            <w:tcMar>
              <w:top w:w="75" w:type="dxa"/>
              <w:left w:w="75" w:type="dxa"/>
              <w:bottom w:w="75" w:type="dxa"/>
              <w:right w:w="75" w:type="dxa"/>
            </w:tcMar>
            <w:vAlign w:val="center"/>
          </w:tcPr>
          <w:p w14:paraId="23CDDA55" w14:textId="77777777" w:rsidR="00BD3231" w:rsidRDefault="000C415D">
            <w:pPr>
              <w:jc w:val="center"/>
            </w:pPr>
            <w:r>
              <w:rPr>
                <w:sz w:val="16"/>
              </w:rPr>
              <w:t>6.6</w:t>
            </w:r>
          </w:p>
        </w:tc>
        <w:tc>
          <w:tcPr>
            <w:tcW w:w="9071" w:type="dxa"/>
            <w:tcMar>
              <w:top w:w="75" w:type="dxa"/>
              <w:left w:w="75" w:type="dxa"/>
              <w:bottom w:w="75" w:type="dxa"/>
              <w:right w:w="75" w:type="dxa"/>
            </w:tcMar>
            <w:vAlign w:val="center"/>
          </w:tcPr>
          <w:p w14:paraId="2B3DAB93" w14:textId="77777777" w:rsidR="00BD3231" w:rsidRPr="00754FA0" w:rsidRDefault="000C415D">
            <w:pPr>
              <w:rPr>
                <w:lang w:val="nb-NO"/>
              </w:rPr>
            </w:pPr>
            <w:r w:rsidRPr="00754FA0">
              <w:rPr>
                <w:sz w:val="16"/>
                <w:lang w:val="nb-NO"/>
              </w:rPr>
              <w:t>LED-varsellamper foran og bak, lav type med beskyttelse.</w:t>
            </w:r>
          </w:p>
        </w:tc>
        <w:tc>
          <w:tcPr>
            <w:tcW w:w="1134" w:type="dxa"/>
            <w:tcMar>
              <w:top w:w="75" w:type="dxa"/>
              <w:left w:w="75" w:type="dxa"/>
              <w:bottom w:w="75" w:type="dxa"/>
              <w:right w:w="75" w:type="dxa"/>
            </w:tcMar>
            <w:vAlign w:val="center"/>
          </w:tcPr>
          <w:p w14:paraId="77EBDED2"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ED015E0" w14:textId="77777777" w:rsidR="00BD3231" w:rsidRDefault="00BD3231"/>
        </w:tc>
      </w:tr>
      <w:tr w:rsidR="00BD3231" w14:paraId="52A8B144" w14:textId="77777777">
        <w:trPr>
          <w:jc w:val="center"/>
        </w:trPr>
        <w:tc>
          <w:tcPr>
            <w:tcW w:w="850" w:type="dxa"/>
            <w:tcMar>
              <w:top w:w="75" w:type="dxa"/>
              <w:left w:w="75" w:type="dxa"/>
              <w:bottom w:w="75" w:type="dxa"/>
              <w:right w:w="75" w:type="dxa"/>
            </w:tcMar>
            <w:vAlign w:val="center"/>
          </w:tcPr>
          <w:p w14:paraId="6A1FF260" w14:textId="77777777" w:rsidR="00BD3231" w:rsidRDefault="000C415D">
            <w:pPr>
              <w:jc w:val="center"/>
            </w:pPr>
            <w:r>
              <w:rPr>
                <w:sz w:val="16"/>
              </w:rPr>
              <w:t>6.7</w:t>
            </w:r>
          </w:p>
        </w:tc>
        <w:tc>
          <w:tcPr>
            <w:tcW w:w="9071" w:type="dxa"/>
            <w:tcMar>
              <w:top w:w="75" w:type="dxa"/>
              <w:left w:w="75" w:type="dxa"/>
              <w:bottom w:w="75" w:type="dxa"/>
              <w:right w:w="75" w:type="dxa"/>
            </w:tcMar>
            <w:vAlign w:val="center"/>
          </w:tcPr>
          <w:p w14:paraId="66A23CE4" w14:textId="77777777" w:rsidR="00BD3231" w:rsidRPr="00754FA0" w:rsidRDefault="000C415D">
            <w:pPr>
              <w:rPr>
                <w:lang w:val="nb-NO"/>
              </w:rPr>
            </w:pPr>
            <w:r w:rsidRPr="00754FA0">
              <w:rPr>
                <w:sz w:val="16"/>
                <w:lang w:val="nb-NO"/>
              </w:rPr>
              <w:t>Arbeidslys LED for sikker betjening ved mørke og krevende værforhold.</w:t>
            </w:r>
          </w:p>
        </w:tc>
        <w:tc>
          <w:tcPr>
            <w:tcW w:w="1134" w:type="dxa"/>
            <w:tcMar>
              <w:top w:w="75" w:type="dxa"/>
              <w:left w:w="75" w:type="dxa"/>
              <w:bottom w:w="75" w:type="dxa"/>
              <w:right w:w="75" w:type="dxa"/>
            </w:tcMar>
            <w:vAlign w:val="center"/>
          </w:tcPr>
          <w:p w14:paraId="7906E5DE"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18AD7D32" w14:textId="77777777" w:rsidR="00BD3231" w:rsidRDefault="00BD3231"/>
        </w:tc>
      </w:tr>
    </w:tbl>
    <w:p w14:paraId="2CA57032" w14:textId="77777777" w:rsidR="00BD3231" w:rsidRDefault="00BD3231">
      <w:pPr>
        <w:spacing w:after="100" w:line="252" w:lineRule="auto"/>
      </w:pPr>
    </w:p>
    <w:p w14:paraId="61CDF69E" w14:textId="77777777" w:rsidR="00BD3231" w:rsidRDefault="000C415D">
      <w:pPr>
        <w:pStyle w:val="Overskrift1"/>
        <w:spacing w:after="100" w:line="252" w:lineRule="auto"/>
      </w:pPr>
      <w:r>
        <w:t>7. Kran</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4BFB77A3" w14:textId="77777777">
        <w:trPr>
          <w:tblHeader/>
          <w:jc w:val="center"/>
        </w:trPr>
        <w:tc>
          <w:tcPr>
            <w:tcW w:w="850" w:type="dxa"/>
            <w:shd w:val="clear" w:color="auto" w:fill="1F4E79"/>
            <w:tcMar>
              <w:top w:w="75" w:type="dxa"/>
              <w:left w:w="75" w:type="dxa"/>
              <w:bottom w:w="75" w:type="dxa"/>
              <w:right w:w="75" w:type="dxa"/>
            </w:tcMar>
            <w:vAlign w:val="center"/>
          </w:tcPr>
          <w:p w14:paraId="357AFE0A"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4A709C06"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5D1E7C94"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759E10E7" w14:textId="77777777" w:rsidR="00BD3231" w:rsidRDefault="000C415D">
            <w:r>
              <w:rPr>
                <w:b/>
                <w:color w:val="FFFFFF"/>
                <w:sz w:val="17"/>
              </w:rPr>
              <w:t>Leverandørs svar</w:t>
            </w:r>
          </w:p>
        </w:tc>
      </w:tr>
      <w:tr w:rsidR="00BD3231" w14:paraId="0A0E8B90" w14:textId="77777777">
        <w:trPr>
          <w:jc w:val="center"/>
        </w:trPr>
        <w:tc>
          <w:tcPr>
            <w:tcW w:w="850" w:type="dxa"/>
            <w:tcMar>
              <w:top w:w="75" w:type="dxa"/>
              <w:left w:w="75" w:type="dxa"/>
              <w:bottom w:w="75" w:type="dxa"/>
              <w:right w:w="75" w:type="dxa"/>
            </w:tcMar>
            <w:vAlign w:val="center"/>
          </w:tcPr>
          <w:p w14:paraId="09297CAA" w14:textId="77777777" w:rsidR="00BD3231" w:rsidRDefault="000C415D">
            <w:pPr>
              <w:jc w:val="center"/>
            </w:pPr>
            <w:r>
              <w:rPr>
                <w:sz w:val="16"/>
              </w:rPr>
              <w:t>7.1</w:t>
            </w:r>
          </w:p>
        </w:tc>
        <w:tc>
          <w:tcPr>
            <w:tcW w:w="9071" w:type="dxa"/>
            <w:tcMar>
              <w:top w:w="75" w:type="dxa"/>
              <w:left w:w="75" w:type="dxa"/>
              <w:bottom w:w="75" w:type="dxa"/>
              <w:right w:w="75" w:type="dxa"/>
            </w:tcMar>
            <w:vAlign w:val="center"/>
          </w:tcPr>
          <w:p w14:paraId="17A02E12" w14:textId="1A27E818" w:rsidR="00BD3231" w:rsidRPr="00754FA0" w:rsidRDefault="000C415D">
            <w:pPr>
              <w:rPr>
                <w:lang w:val="nb-NO"/>
              </w:rPr>
            </w:pPr>
            <w:r w:rsidRPr="00754FA0">
              <w:rPr>
                <w:sz w:val="16"/>
                <w:lang w:val="nb-NO"/>
              </w:rPr>
              <w:t xml:space="preserve">Takmontert </w:t>
            </w:r>
            <w:r w:rsidR="00754FA0">
              <w:rPr>
                <w:sz w:val="16"/>
                <w:lang w:val="nb-NO"/>
              </w:rPr>
              <w:t xml:space="preserve">semiautomatisk </w:t>
            </w:r>
            <w:r w:rsidRPr="00754FA0">
              <w:rPr>
                <w:sz w:val="16"/>
                <w:lang w:val="nb-NO"/>
              </w:rPr>
              <w:t>kran ferdig montert, sertifisert og klar til bruk ved levering.</w:t>
            </w:r>
          </w:p>
        </w:tc>
        <w:tc>
          <w:tcPr>
            <w:tcW w:w="1134" w:type="dxa"/>
            <w:tcMar>
              <w:top w:w="75" w:type="dxa"/>
              <w:left w:w="75" w:type="dxa"/>
              <w:bottom w:w="75" w:type="dxa"/>
              <w:right w:w="75" w:type="dxa"/>
            </w:tcMar>
            <w:vAlign w:val="center"/>
          </w:tcPr>
          <w:p w14:paraId="771437BC"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5DAB2746" w14:textId="77777777" w:rsidR="00BD3231" w:rsidRDefault="00BD3231"/>
        </w:tc>
      </w:tr>
      <w:tr w:rsidR="00BD3231" w14:paraId="642A0D2C" w14:textId="77777777">
        <w:trPr>
          <w:jc w:val="center"/>
        </w:trPr>
        <w:tc>
          <w:tcPr>
            <w:tcW w:w="850" w:type="dxa"/>
            <w:tcMar>
              <w:top w:w="75" w:type="dxa"/>
              <w:left w:w="75" w:type="dxa"/>
              <w:bottom w:w="75" w:type="dxa"/>
              <w:right w:w="75" w:type="dxa"/>
            </w:tcMar>
            <w:vAlign w:val="center"/>
          </w:tcPr>
          <w:p w14:paraId="6B0CD2B3" w14:textId="77777777" w:rsidR="00BD3231" w:rsidRDefault="000C415D">
            <w:pPr>
              <w:jc w:val="center"/>
            </w:pPr>
            <w:r>
              <w:rPr>
                <w:sz w:val="16"/>
              </w:rPr>
              <w:t>7.2</w:t>
            </w:r>
          </w:p>
        </w:tc>
        <w:tc>
          <w:tcPr>
            <w:tcW w:w="9071" w:type="dxa"/>
            <w:tcMar>
              <w:top w:w="75" w:type="dxa"/>
              <w:left w:w="75" w:type="dxa"/>
              <w:bottom w:w="75" w:type="dxa"/>
              <w:right w:w="75" w:type="dxa"/>
            </w:tcMar>
            <w:vAlign w:val="center"/>
          </w:tcPr>
          <w:p w14:paraId="65FC107D" w14:textId="77777777" w:rsidR="00BD3231" w:rsidRDefault="000C415D">
            <w:r>
              <w:rPr>
                <w:sz w:val="16"/>
              </w:rPr>
              <w:t>Rekkevidde minimum 7,3 meter.</w:t>
            </w:r>
          </w:p>
        </w:tc>
        <w:tc>
          <w:tcPr>
            <w:tcW w:w="1134" w:type="dxa"/>
            <w:tcMar>
              <w:top w:w="75" w:type="dxa"/>
              <w:left w:w="75" w:type="dxa"/>
              <w:bottom w:w="75" w:type="dxa"/>
              <w:right w:w="75" w:type="dxa"/>
            </w:tcMar>
            <w:vAlign w:val="center"/>
          </w:tcPr>
          <w:p w14:paraId="1211882B"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5A19DA8" w14:textId="77777777" w:rsidR="00BD3231" w:rsidRDefault="00BD3231"/>
        </w:tc>
      </w:tr>
      <w:tr w:rsidR="00BD3231" w14:paraId="362501D3" w14:textId="77777777">
        <w:trPr>
          <w:jc w:val="center"/>
        </w:trPr>
        <w:tc>
          <w:tcPr>
            <w:tcW w:w="850" w:type="dxa"/>
            <w:tcMar>
              <w:top w:w="75" w:type="dxa"/>
              <w:left w:w="75" w:type="dxa"/>
              <w:bottom w:w="75" w:type="dxa"/>
              <w:right w:w="75" w:type="dxa"/>
            </w:tcMar>
            <w:vAlign w:val="center"/>
          </w:tcPr>
          <w:p w14:paraId="3C483457" w14:textId="77777777" w:rsidR="00BD3231" w:rsidRDefault="000C415D">
            <w:pPr>
              <w:jc w:val="center"/>
            </w:pPr>
            <w:r>
              <w:rPr>
                <w:sz w:val="16"/>
              </w:rPr>
              <w:t>7.3</w:t>
            </w:r>
          </w:p>
        </w:tc>
        <w:tc>
          <w:tcPr>
            <w:tcW w:w="9071" w:type="dxa"/>
            <w:tcMar>
              <w:top w:w="75" w:type="dxa"/>
              <w:left w:w="75" w:type="dxa"/>
              <w:bottom w:w="75" w:type="dxa"/>
              <w:right w:w="75" w:type="dxa"/>
            </w:tcMar>
            <w:vAlign w:val="center"/>
          </w:tcPr>
          <w:p w14:paraId="390CC1E7" w14:textId="77777777" w:rsidR="00BD3231" w:rsidRPr="00754FA0" w:rsidRDefault="000C415D">
            <w:pPr>
              <w:rPr>
                <w:lang w:val="nb-NO"/>
              </w:rPr>
            </w:pPr>
            <w:r w:rsidRPr="00754FA0">
              <w:rPr>
                <w:sz w:val="16"/>
                <w:lang w:val="nb-NO"/>
              </w:rPr>
              <w:t>Løftekapasitet minimum 1 400 kg ved 7,3 meter utlegg.</w:t>
            </w:r>
          </w:p>
        </w:tc>
        <w:tc>
          <w:tcPr>
            <w:tcW w:w="1134" w:type="dxa"/>
            <w:tcMar>
              <w:top w:w="75" w:type="dxa"/>
              <w:left w:w="75" w:type="dxa"/>
              <w:bottom w:w="75" w:type="dxa"/>
              <w:right w:w="75" w:type="dxa"/>
            </w:tcMar>
            <w:vAlign w:val="center"/>
          </w:tcPr>
          <w:p w14:paraId="39777BA8"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7CFB379" w14:textId="77777777" w:rsidR="00BD3231" w:rsidRDefault="00BD3231"/>
        </w:tc>
      </w:tr>
      <w:tr w:rsidR="00BD3231" w14:paraId="3123F615" w14:textId="77777777">
        <w:trPr>
          <w:jc w:val="center"/>
        </w:trPr>
        <w:tc>
          <w:tcPr>
            <w:tcW w:w="850" w:type="dxa"/>
            <w:tcMar>
              <w:top w:w="75" w:type="dxa"/>
              <w:left w:w="75" w:type="dxa"/>
              <w:bottom w:w="75" w:type="dxa"/>
              <w:right w:w="75" w:type="dxa"/>
            </w:tcMar>
            <w:vAlign w:val="center"/>
          </w:tcPr>
          <w:p w14:paraId="44C3BF76" w14:textId="77777777" w:rsidR="00BD3231" w:rsidRDefault="000C415D">
            <w:pPr>
              <w:jc w:val="center"/>
            </w:pPr>
            <w:r>
              <w:rPr>
                <w:sz w:val="16"/>
              </w:rPr>
              <w:t>7.4</w:t>
            </w:r>
          </w:p>
        </w:tc>
        <w:tc>
          <w:tcPr>
            <w:tcW w:w="9071" w:type="dxa"/>
            <w:tcMar>
              <w:top w:w="75" w:type="dxa"/>
              <w:left w:w="75" w:type="dxa"/>
              <w:bottom w:w="75" w:type="dxa"/>
              <w:right w:w="75" w:type="dxa"/>
            </w:tcMar>
            <w:vAlign w:val="center"/>
          </w:tcPr>
          <w:p w14:paraId="2494FA78" w14:textId="77777777" w:rsidR="00BD3231" w:rsidRPr="00754FA0" w:rsidRDefault="000C415D">
            <w:pPr>
              <w:rPr>
                <w:lang w:val="nb-NO"/>
              </w:rPr>
            </w:pPr>
            <w:r w:rsidRPr="00754FA0">
              <w:rPr>
                <w:sz w:val="16"/>
                <w:lang w:val="nb-NO"/>
              </w:rPr>
              <w:t>Leverandør skal vedlegge løftediagram og beskrive kapasitet ved ulike utlegg.</w:t>
            </w:r>
          </w:p>
        </w:tc>
        <w:tc>
          <w:tcPr>
            <w:tcW w:w="1134" w:type="dxa"/>
            <w:tcMar>
              <w:top w:w="75" w:type="dxa"/>
              <w:left w:w="75" w:type="dxa"/>
              <w:bottom w:w="75" w:type="dxa"/>
              <w:right w:w="75" w:type="dxa"/>
            </w:tcMar>
            <w:vAlign w:val="center"/>
          </w:tcPr>
          <w:p w14:paraId="025996F4"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4200BB73" w14:textId="77777777" w:rsidR="00BD3231" w:rsidRDefault="00BD3231"/>
        </w:tc>
      </w:tr>
      <w:tr w:rsidR="00BD3231" w14:paraId="25E2B595" w14:textId="77777777">
        <w:trPr>
          <w:jc w:val="center"/>
        </w:trPr>
        <w:tc>
          <w:tcPr>
            <w:tcW w:w="850" w:type="dxa"/>
            <w:tcMar>
              <w:top w:w="75" w:type="dxa"/>
              <w:left w:w="75" w:type="dxa"/>
              <w:bottom w:w="75" w:type="dxa"/>
              <w:right w:w="75" w:type="dxa"/>
            </w:tcMar>
            <w:vAlign w:val="center"/>
          </w:tcPr>
          <w:p w14:paraId="4BA46329" w14:textId="77777777" w:rsidR="00BD3231" w:rsidRDefault="000C415D">
            <w:pPr>
              <w:jc w:val="center"/>
            </w:pPr>
            <w:r>
              <w:rPr>
                <w:sz w:val="16"/>
              </w:rPr>
              <w:t>7.5</w:t>
            </w:r>
          </w:p>
        </w:tc>
        <w:tc>
          <w:tcPr>
            <w:tcW w:w="9071" w:type="dxa"/>
            <w:tcMar>
              <w:top w:w="75" w:type="dxa"/>
              <w:left w:w="75" w:type="dxa"/>
              <w:bottom w:w="75" w:type="dxa"/>
              <w:right w:w="75" w:type="dxa"/>
            </w:tcMar>
            <w:vAlign w:val="center"/>
          </w:tcPr>
          <w:p w14:paraId="7C7D0C6F" w14:textId="77777777" w:rsidR="00BD3231" w:rsidRPr="00754FA0" w:rsidRDefault="000C415D">
            <w:pPr>
              <w:rPr>
                <w:lang w:val="nb-NO"/>
              </w:rPr>
            </w:pPr>
            <w:r w:rsidRPr="00754FA0">
              <w:rPr>
                <w:sz w:val="16"/>
                <w:lang w:val="nb-NO"/>
              </w:rPr>
              <w:t>Fjernstyring/radiostyring med proporsjonale funksjoner.</w:t>
            </w:r>
          </w:p>
        </w:tc>
        <w:tc>
          <w:tcPr>
            <w:tcW w:w="1134" w:type="dxa"/>
            <w:tcMar>
              <w:top w:w="75" w:type="dxa"/>
              <w:left w:w="75" w:type="dxa"/>
              <w:bottom w:w="75" w:type="dxa"/>
              <w:right w:w="75" w:type="dxa"/>
            </w:tcMar>
            <w:vAlign w:val="center"/>
          </w:tcPr>
          <w:p w14:paraId="6452F7C8"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5DF89E6D" w14:textId="77777777" w:rsidR="00BD3231" w:rsidRDefault="00BD3231"/>
        </w:tc>
      </w:tr>
      <w:tr w:rsidR="00BD3231" w14:paraId="2B5CAC8F" w14:textId="77777777">
        <w:trPr>
          <w:jc w:val="center"/>
        </w:trPr>
        <w:tc>
          <w:tcPr>
            <w:tcW w:w="850" w:type="dxa"/>
            <w:tcMar>
              <w:top w:w="75" w:type="dxa"/>
              <w:left w:w="75" w:type="dxa"/>
              <w:bottom w:w="75" w:type="dxa"/>
              <w:right w:w="75" w:type="dxa"/>
            </w:tcMar>
            <w:vAlign w:val="center"/>
          </w:tcPr>
          <w:p w14:paraId="055CE3E2" w14:textId="77777777" w:rsidR="00BD3231" w:rsidRDefault="000C415D">
            <w:pPr>
              <w:jc w:val="center"/>
            </w:pPr>
            <w:r>
              <w:rPr>
                <w:sz w:val="16"/>
              </w:rPr>
              <w:t>7.6</w:t>
            </w:r>
          </w:p>
        </w:tc>
        <w:tc>
          <w:tcPr>
            <w:tcW w:w="9071" w:type="dxa"/>
            <w:tcMar>
              <w:top w:w="75" w:type="dxa"/>
              <w:left w:w="75" w:type="dxa"/>
              <w:bottom w:w="75" w:type="dxa"/>
              <w:right w:w="75" w:type="dxa"/>
            </w:tcMar>
            <w:vAlign w:val="center"/>
          </w:tcPr>
          <w:p w14:paraId="579F04E8" w14:textId="77777777" w:rsidR="00BD3231" w:rsidRDefault="000C415D">
            <w:r>
              <w:rPr>
                <w:sz w:val="16"/>
              </w:rPr>
              <w:t>Automatisk overlastsikring/belastningsbegrensning.</w:t>
            </w:r>
          </w:p>
        </w:tc>
        <w:tc>
          <w:tcPr>
            <w:tcW w:w="1134" w:type="dxa"/>
            <w:tcMar>
              <w:top w:w="75" w:type="dxa"/>
              <w:left w:w="75" w:type="dxa"/>
              <w:bottom w:w="75" w:type="dxa"/>
              <w:right w:w="75" w:type="dxa"/>
            </w:tcMar>
            <w:vAlign w:val="center"/>
          </w:tcPr>
          <w:p w14:paraId="0A8C0DC7"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9F9486F" w14:textId="77777777" w:rsidR="00BD3231" w:rsidRDefault="00BD3231"/>
        </w:tc>
      </w:tr>
      <w:tr w:rsidR="00BD3231" w14:paraId="75F80D68" w14:textId="77777777">
        <w:trPr>
          <w:jc w:val="center"/>
        </w:trPr>
        <w:tc>
          <w:tcPr>
            <w:tcW w:w="850" w:type="dxa"/>
            <w:tcMar>
              <w:top w:w="75" w:type="dxa"/>
              <w:left w:w="75" w:type="dxa"/>
              <w:bottom w:w="75" w:type="dxa"/>
              <w:right w:w="75" w:type="dxa"/>
            </w:tcMar>
            <w:vAlign w:val="center"/>
          </w:tcPr>
          <w:p w14:paraId="1D54A273" w14:textId="77777777" w:rsidR="00BD3231" w:rsidRDefault="000C415D">
            <w:pPr>
              <w:jc w:val="center"/>
            </w:pPr>
            <w:r>
              <w:rPr>
                <w:sz w:val="16"/>
              </w:rPr>
              <w:t>7.7</w:t>
            </w:r>
          </w:p>
        </w:tc>
        <w:tc>
          <w:tcPr>
            <w:tcW w:w="9071" w:type="dxa"/>
            <w:tcMar>
              <w:top w:w="75" w:type="dxa"/>
              <w:left w:w="75" w:type="dxa"/>
              <w:bottom w:w="75" w:type="dxa"/>
              <w:right w:w="75" w:type="dxa"/>
            </w:tcMar>
            <w:vAlign w:val="center"/>
          </w:tcPr>
          <w:p w14:paraId="52E8C79B" w14:textId="77777777" w:rsidR="00BD3231" w:rsidRPr="00754FA0" w:rsidRDefault="000C415D">
            <w:pPr>
              <w:rPr>
                <w:lang w:val="nb-NO"/>
              </w:rPr>
            </w:pPr>
            <w:r w:rsidRPr="00754FA0">
              <w:rPr>
                <w:sz w:val="16"/>
                <w:lang w:val="nb-NO"/>
              </w:rPr>
              <w:t>Kran skal være egnet for tømming av nedgravde og bunntømte avfallsløsninger, inkludert Molok eller tilsvarende.</w:t>
            </w:r>
          </w:p>
        </w:tc>
        <w:tc>
          <w:tcPr>
            <w:tcW w:w="1134" w:type="dxa"/>
            <w:tcMar>
              <w:top w:w="75" w:type="dxa"/>
              <w:left w:w="75" w:type="dxa"/>
              <w:bottom w:w="75" w:type="dxa"/>
              <w:right w:w="75" w:type="dxa"/>
            </w:tcMar>
            <w:vAlign w:val="center"/>
          </w:tcPr>
          <w:p w14:paraId="473E572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DA17451" w14:textId="77777777" w:rsidR="00BD3231" w:rsidRDefault="00BD3231"/>
        </w:tc>
      </w:tr>
      <w:tr w:rsidR="00BD3231" w14:paraId="3E29BEF4" w14:textId="77777777">
        <w:trPr>
          <w:jc w:val="center"/>
        </w:trPr>
        <w:tc>
          <w:tcPr>
            <w:tcW w:w="850" w:type="dxa"/>
            <w:tcMar>
              <w:top w:w="75" w:type="dxa"/>
              <w:left w:w="75" w:type="dxa"/>
              <w:bottom w:w="75" w:type="dxa"/>
              <w:right w:w="75" w:type="dxa"/>
            </w:tcMar>
            <w:vAlign w:val="center"/>
          </w:tcPr>
          <w:p w14:paraId="482741A5" w14:textId="77777777" w:rsidR="00BD3231" w:rsidRDefault="000C415D">
            <w:pPr>
              <w:jc w:val="center"/>
            </w:pPr>
            <w:r>
              <w:rPr>
                <w:sz w:val="16"/>
              </w:rPr>
              <w:lastRenderedPageBreak/>
              <w:t>7.8</w:t>
            </w:r>
          </w:p>
        </w:tc>
        <w:tc>
          <w:tcPr>
            <w:tcW w:w="9071" w:type="dxa"/>
            <w:tcMar>
              <w:top w:w="75" w:type="dxa"/>
              <w:left w:w="75" w:type="dxa"/>
              <w:bottom w:w="75" w:type="dxa"/>
              <w:right w:w="75" w:type="dxa"/>
            </w:tcMar>
            <w:vAlign w:val="center"/>
          </w:tcPr>
          <w:p w14:paraId="250E4251" w14:textId="77777777" w:rsidR="00BD3231" w:rsidRPr="00754FA0" w:rsidRDefault="000C415D">
            <w:pPr>
              <w:rPr>
                <w:lang w:val="nb-NO"/>
              </w:rPr>
            </w:pPr>
            <w:r w:rsidRPr="00754FA0">
              <w:rPr>
                <w:sz w:val="16"/>
                <w:lang w:val="nb-NO"/>
              </w:rPr>
              <w:t>Kranen skal ha Kinshofer Mushroom eller tilsvarende og løs krok for tømming med kjetting.</w:t>
            </w:r>
          </w:p>
        </w:tc>
        <w:tc>
          <w:tcPr>
            <w:tcW w:w="1134" w:type="dxa"/>
            <w:tcMar>
              <w:top w:w="75" w:type="dxa"/>
              <w:left w:w="75" w:type="dxa"/>
              <w:bottom w:w="75" w:type="dxa"/>
              <w:right w:w="75" w:type="dxa"/>
            </w:tcMar>
            <w:vAlign w:val="center"/>
          </w:tcPr>
          <w:p w14:paraId="2F12DC1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01914C53" w14:textId="77777777" w:rsidR="00BD3231" w:rsidRDefault="00BD3231"/>
        </w:tc>
      </w:tr>
    </w:tbl>
    <w:p w14:paraId="628F7653" w14:textId="77777777" w:rsidR="00BD3231" w:rsidRDefault="00BD3231">
      <w:pPr>
        <w:spacing w:after="100" w:line="252" w:lineRule="auto"/>
      </w:pPr>
    </w:p>
    <w:p w14:paraId="34BB31BC" w14:textId="77777777" w:rsidR="00BD3231" w:rsidRDefault="000C415D">
      <w:pPr>
        <w:pStyle w:val="Overskrift1"/>
        <w:spacing w:after="100" w:line="252" w:lineRule="auto"/>
      </w:pPr>
      <w:r>
        <w:t>8. Påbygg, komprimator og fleksibel tømming</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10907CFE" w14:textId="77777777">
        <w:trPr>
          <w:tblHeader/>
          <w:jc w:val="center"/>
        </w:trPr>
        <w:tc>
          <w:tcPr>
            <w:tcW w:w="850" w:type="dxa"/>
            <w:shd w:val="clear" w:color="auto" w:fill="1F4E79"/>
            <w:tcMar>
              <w:top w:w="75" w:type="dxa"/>
              <w:left w:w="75" w:type="dxa"/>
              <w:bottom w:w="75" w:type="dxa"/>
              <w:right w:w="75" w:type="dxa"/>
            </w:tcMar>
            <w:vAlign w:val="center"/>
          </w:tcPr>
          <w:p w14:paraId="0C6FBC23"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35913F17"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202E2DEC"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26A48509" w14:textId="77777777" w:rsidR="00BD3231" w:rsidRDefault="000C415D">
            <w:r>
              <w:rPr>
                <w:b/>
                <w:color w:val="FFFFFF"/>
                <w:sz w:val="17"/>
              </w:rPr>
              <w:t>Leverandørs svar</w:t>
            </w:r>
          </w:p>
        </w:tc>
      </w:tr>
      <w:tr w:rsidR="00BD3231" w14:paraId="5D3FFED0" w14:textId="77777777">
        <w:trPr>
          <w:jc w:val="center"/>
        </w:trPr>
        <w:tc>
          <w:tcPr>
            <w:tcW w:w="850" w:type="dxa"/>
            <w:tcMar>
              <w:top w:w="75" w:type="dxa"/>
              <w:left w:w="75" w:type="dxa"/>
              <w:bottom w:w="75" w:type="dxa"/>
              <w:right w:w="75" w:type="dxa"/>
            </w:tcMar>
            <w:vAlign w:val="center"/>
          </w:tcPr>
          <w:p w14:paraId="1217E422" w14:textId="77777777" w:rsidR="00BD3231" w:rsidRDefault="000C415D">
            <w:pPr>
              <w:jc w:val="center"/>
            </w:pPr>
            <w:r>
              <w:rPr>
                <w:sz w:val="16"/>
              </w:rPr>
              <w:t>8.1</w:t>
            </w:r>
          </w:p>
        </w:tc>
        <w:tc>
          <w:tcPr>
            <w:tcW w:w="9071" w:type="dxa"/>
            <w:tcMar>
              <w:top w:w="75" w:type="dxa"/>
              <w:left w:w="75" w:type="dxa"/>
              <w:bottom w:w="75" w:type="dxa"/>
              <w:right w:w="75" w:type="dxa"/>
            </w:tcMar>
            <w:vAlign w:val="center"/>
          </w:tcPr>
          <w:p w14:paraId="3997A73F" w14:textId="77777777" w:rsidR="00BD3231" w:rsidRPr="00754FA0" w:rsidRDefault="000C415D">
            <w:pPr>
              <w:rPr>
                <w:lang w:val="nb-NO"/>
              </w:rPr>
            </w:pPr>
            <w:r w:rsidRPr="00754FA0">
              <w:rPr>
                <w:sz w:val="16"/>
                <w:lang w:val="nb-NO"/>
              </w:rPr>
              <w:t>1-kammer komprimatorpåbygg med innmating bak.</w:t>
            </w:r>
          </w:p>
        </w:tc>
        <w:tc>
          <w:tcPr>
            <w:tcW w:w="1134" w:type="dxa"/>
            <w:tcMar>
              <w:top w:w="75" w:type="dxa"/>
              <w:left w:w="75" w:type="dxa"/>
              <w:bottom w:w="75" w:type="dxa"/>
              <w:right w:w="75" w:type="dxa"/>
            </w:tcMar>
            <w:vAlign w:val="center"/>
          </w:tcPr>
          <w:p w14:paraId="09F7ECE3"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07478182" w14:textId="77777777" w:rsidR="00BD3231" w:rsidRDefault="00BD3231"/>
        </w:tc>
      </w:tr>
      <w:tr w:rsidR="00BD3231" w14:paraId="2C2B5080" w14:textId="77777777">
        <w:trPr>
          <w:jc w:val="center"/>
        </w:trPr>
        <w:tc>
          <w:tcPr>
            <w:tcW w:w="850" w:type="dxa"/>
            <w:tcMar>
              <w:top w:w="75" w:type="dxa"/>
              <w:left w:w="75" w:type="dxa"/>
              <w:bottom w:w="75" w:type="dxa"/>
              <w:right w:w="75" w:type="dxa"/>
            </w:tcMar>
            <w:vAlign w:val="center"/>
          </w:tcPr>
          <w:p w14:paraId="7B1F604E" w14:textId="77777777" w:rsidR="00BD3231" w:rsidRDefault="000C415D">
            <w:pPr>
              <w:jc w:val="center"/>
            </w:pPr>
            <w:r>
              <w:rPr>
                <w:sz w:val="16"/>
              </w:rPr>
              <w:t>8.2</w:t>
            </w:r>
          </w:p>
        </w:tc>
        <w:tc>
          <w:tcPr>
            <w:tcW w:w="9071" w:type="dxa"/>
            <w:tcMar>
              <w:top w:w="75" w:type="dxa"/>
              <w:left w:w="75" w:type="dxa"/>
              <w:bottom w:w="75" w:type="dxa"/>
              <w:right w:w="75" w:type="dxa"/>
            </w:tcMar>
            <w:vAlign w:val="center"/>
          </w:tcPr>
          <w:p w14:paraId="7DBE7C01" w14:textId="77777777" w:rsidR="00BD3231" w:rsidRPr="00754FA0" w:rsidRDefault="000C415D">
            <w:pPr>
              <w:rPr>
                <w:lang w:val="nb-NO"/>
              </w:rPr>
            </w:pPr>
            <w:r w:rsidRPr="00754FA0">
              <w:rPr>
                <w:sz w:val="16"/>
                <w:lang w:val="nb-NO"/>
              </w:rPr>
              <w:t>Volum 20-24 m³. Leverandør skal oppgi tilbudt volum.</w:t>
            </w:r>
          </w:p>
        </w:tc>
        <w:tc>
          <w:tcPr>
            <w:tcW w:w="1134" w:type="dxa"/>
            <w:tcMar>
              <w:top w:w="75" w:type="dxa"/>
              <w:left w:w="75" w:type="dxa"/>
              <w:bottom w:w="75" w:type="dxa"/>
              <w:right w:w="75" w:type="dxa"/>
            </w:tcMar>
            <w:vAlign w:val="center"/>
          </w:tcPr>
          <w:p w14:paraId="0FA83351"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42C57521" w14:textId="77777777" w:rsidR="00BD3231" w:rsidRDefault="00BD3231"/>
        </w:tc>
      </w:tr>
      <w:tr w:rsidR="00BD3231" w14:paraId="758893AF" w14:textId="77777777">
        <w:trPr>
          <w:jc w:val="center"/>
        </w:trPr>
        <w:tc>
          <w:tcPr>
            <w:tcW w:w="850" w:type="dxa"/>
            <w:tcMar>
              <w:top w:w="75" w:type="dxa"/>
              <w:left w:w="75" w:type="dxa"/>
              <w:bottom w:w="75" w:type="dxa"/>
              <w:right w:w="75" w:type="dxa"/>
            </w:tcMar>
            <w:vAlign w:val="center"/>
          </w:tcPr>
          <w:p w14:paraId="14BC0C5A" w14:textId="77777777" w:rsidR="00BD3231" w:rsidRDefault="000C415D">
            <w:pPr>
              <w:jc w:val="center"/>
            </w:pPr>
            <w:r>
              <w:rPr>
                <w:sz w:val="16"/>
              </w:rPr>
              <w:t>8.3</w:t>
            </w:r>
          </w:p>
        </w:tc>
        <w:tc>
          <w:tcPr>
            <w:tcW w:w="9071" w:type="dxa"/>
            <w:tcMar>
              <w:top w:w="75" w:type="dxa"/>
              <w:left w:w="75" w:type="dxa"/>
              <w:bottom w:w="75" w:type="dxa"/>
              <w:right w:w="75" w:type="dxa"/>
            </w:tcMar>
            <w:vAlign w:val="center"/>
          </w:tcPr>
          <w:p w14:paraId="0D32A7F9" w14:textId="77777777" w:rsidR="00BD3231" w:rsidRPr="00754FA0" w:rsidRDefault="000C415D">
            <w:pPr>
              <w:rPr>
                <w:lang w:val="nb-NO"/>
              </w:rPr>
            </w:pPr>
            <w:r w:rsidRPr="00754FA0">
              <w:rPr>
                <w:sz w:val="16"/>
                <w:lang w:val="nb-NO"/>
              </w:rPr>
              <w:t>Industripakkblad med minimum 6 tonn presskraft.</w:t>
            </w:r>
          </w:p>
        </w:tc>
        <w:tc>
          <w:tcPr>
            <w:tcW w:w="1134" w:type="dxa"/>
            <w:tcMar>
              <w:top w:w="75" w:type="dxa"/>
              <w:left w:w="75" w:type="dxa"/>
              <w:bottom w:w="75" w:type="dxa"/>
              <w:right w:w="75" w:type="dxa"/>
            </w:tcMar>
            <w:vAlign w:val="center"/>
          </w:tcPr>
          <w:p w14:paraId="6B62B5AD"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4E08CDB" w14:textId="77777777" w:rsidR="00BD3231" w:rsidRDefault="00BD3231"/>
        </w:tc>
      </w:tr>
      <w:tr w:rsidR="00BD3231" w14:paraId="459FB37F" w14:textId="77777777">
        <w:trPr>
          <w:jc w:val="center"/>
        </w:trPr>
        <w:tc>
          <w:tcPr>
            <w:tcW w:w="850" w:type="dxa"/>
            <w:tcMar>
              <w:top w:w="75" w:type="dxa"/>
              <w:left w:w="75" w:type="dxa"/>
              <w:bottom w:w="75" w:type="dxa"/>
              <w:right w:w="75" w:type="dxa"/>
            </w:tcMar>
            <w:vAlign w:val="center"/>
          </w:tcPr>
          <w:p w14:paraId="13969085" w14:textId="77777777" w:rsidR="00BD3231" w:rsidRDefault="000C415D">
            <w:pPr>
              <w:jc w:val="center"/>
            </w:pPr>
            <w:r>
              <w:rPr>
                <w:sz w:val="16"/>
              </w:rPr>
              <w:t>8.4</w:t>
            </w:r>
          </w:p>
        </w:tc>
        <w:tc>
          <w:tcPr>
            <w:tcW w:w="9071" w:type="dxa"/>
            <w:tcMar>
              <w:top w:w="75" w:type="dxa"/>
              <w:left w:w="75" w:type="dxa"/>
              <w:bottom w:w="75" w:type="dxa"/>
              <w:right w:w="75" w:type="dxa"/>
            </w:tcMar>
            <w:vAlign w:val="center"/>
          </w:tcPr>
          <w:p w14:paraId="1233002E" w14:textId="77777777" w:rsidR="00BD3231" w:rsidRPr="00754FA0" w:rsidRDefault="000C415D">
            <w:pPr>
              <w:rPr>
                <w:lang w:val="nb-NO"/>
              </w:rPr>
            </w:pPr>
            <w:r w:rsidRPr="00754FA0">
              <w:rPr>
                <w:sz w:val="16"/>
                <w:lang w:val="nb-NO"/>
              </w:rPr>
              <w:t>Betjening av aggregat og lift på begge sider.</w:t>
            </w:r>
          </w:p>
        </w:tc>
        <w:tc>
          <w:tcPr>
            <w:tcW w:w="1134" w:type="dxa"/>
            <w:tcMar>
              <w:top w:w="75" w:type="dxa"/>
              <w:left w:w="75" w:type="dxa"/>
              <w:bottom w:w="75" w:type="dxa"/>
              <w:right w:w="75" w:type="dxa"/>
            </w:tcMar>
            <w:vAlign w:val="center"/>
          </w:tcPr>
          <w:p w14:paraId="499AB196"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E9BAF44" w14:textId="77777777" w:rsidR="00BD3231" w:rsidRDefault="00BD3231"/>
        </w:tc>
      </w:tr>
      <w:tr w:rsidR="00BD3231" w14:paraId="46577646" w14:textId="77777777">
        <w:trPr>
          <w:jc w:val="center"/>
        </w:trPr>
        <w:tc>
          <w:tcPr>
            <w:tcW w:w="850" w:type="dxa"/>
            <w:tcMar>
              <w:top w:w="75" w:type="dxa"/>
              <w:left w:w="75" w:type="dxa"/>
              <w:bottom w:w="75" w:type="dxa"/>
              <w:right w:w="75" w:type="dxa"/>
            </w:tcMar>
            <w:vAlign w:val="center"/>
          </w:tcPr>
          <w:p w14:paraId="1AB5E947" w14:textId="77777777" w:rsidR="00BD3231" w:rsidRDefault="000C415D">
            <w:pPr>
              <w:jc w:val="center"/>
            </w:pPr>
            <w:r>
              <w:rPr>
                <w:sz w:val="16"/>
              </w:rPr>
              <w:t>8.5</w:t>
            </w:r>
          </w:p>
        </w:tc>
        <w:tc>
          <w:tcPr>
            <w:tcW w:w="9071" w:type="dxa"/>
            <w:tcMar>
              <w:top w:w="75" w:type="dxa"/>
              <w:left w:w="75" w:type="dxa"/>
              <w:bottom w:w="75" w:type="dxa"/>
              <w:right w:w="75" w:type="dxa"/>
            </w:tcMar>
            <w:vAlign w:val="center"/>
          </w:tcPr>
          <w:p w14:paraId="4FC30FF9" w14:textId="77777777" w:rsidR="00BD3231" w:rsidRPr="00754FA0" w:rsidRDefault="000C415D">
            <w:pPr>
              <w:rPr>
                <w:lang w:val="nb-NO"/>
              </w:rPr>
            </w:pPr>
            <w:r w:rsidRPr="00754FA0">
              <w:rPr>
                <w:sz w:val="16"/>
                <w:lang w:val="nb-NO"/>
              </w:rPr>
              <w:t>Kjøretøyet skal kunne tømme åpne og lukkede containere fra 4,5-10 m³.</w:t>
            </w:r>
          </w:p>
        </w:tc>
        <w:tc>
          <w:tcPr>
            <w:tcW w:w="1134" w:type="dxa"/>
            <w:tcMar>
              <w:top w:w="75" w:type="dxa"/>
              <w:left w:w="75" w:type="dxa"/>
              <w:bottom w:w="75" w:type="dxa"/>
              <w:right w:w="75" w:type="dxa"/>
            </w:tcMar>
            <w:vAlign w:val="center"/>
          </w:tcPr>
          <w:p w14:paraId="0948B2BB"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4FD594B" w14:textId="77777777" w:rsidR="00BD3231" w:rsidRDefault="00BD3231"/>
        </w:tc>
      </w:tr>
      <w:tr w:rsidR="00BD3231" w14:paraId="32F2B8A6" w14:textId="77777777">
        <w:trPr>
          <w:jc w:val="center"/>
        </w:trPr>
        <w:tc>
          <w:tcPr>
            <w:tcW w:w="850" w:type="dxa"/>
            <w:tcMar>
              <w:top w:w="75" w:type="dxa"/>
              <w:left w:w="75" w:type="dxa"/>
              <w:bottom w:w="75" w:type="dxa"/>
              <w:right w:w="75" w:type="dxa"/>
            </w:tcMar>
            <w:vAlign w:val="center"/>
          </w:tcPr>
          <w:p w14:paraId="24614814" w14:textId="77777777" w:rsidR="00BD3231" w:rsidRDefault="000C415D">
            <w:pPr>
              <w:jc w:val="center"/>
            </w:pPr>
            <w:r>
              <w:rPr>
                <w:sz w:val="16"/>
              </w:rPr>
              <w:t>8.6</w:t>
            </w:r>
          </w:p>
        </w:tc>
        <w:tc>
          <w:tcPr>
            <w:tcW w:w="9071" w:type="dxa"/>
            <w:tcMar>
              <w:top w:w="75" w:type="dxa"/>
              <w:left w:w="75" w:type="dxa"/>
              <w:bottom w:w="75" w:type="dxa"/>
              <w:right w:w="75" w:type="dxa"/>
            </w:tcMar>
            <w:vAlign w:val="center"/>
          </w:tcPr>
          <w:p w14:paraId="4316E947" w14:textId="77777777" w:rsidR="00BD3231" w:rsidRPr="00754FA0" w:rsidRDefault="000C415D">
            <w:pPr>
              <w:rPr>
                <w:lang w:val="nb-NO"/>
              </w:rPr>
            </w:pPr>
            <w:r w:rsidRPr="00754FA0">
              <w:rPr>
                <w:sz w:val="16"/>
                <w:lang w:val="nb-NO"/>
              </w:rPr>
              <w:t>Kjøretøyet skal kunne tømme nedgravde og bunntømte avfallsløsninger, inkludert Molok eller tilsvarende systemer.</w:t>
            </w:r>
          </w:p>
        </w:tc>
        <w:tc>
          <w:tcPr>
            <w:tcW w:w="1134" w:type="dxa"/>
            <w:tcMar>
              <w:top w:w="75" w:type="dxa"/>
              <w:left w:w="75" w:type="dxa"/>
              <w:bottom w:w="75" w:type="dxa"/>
              <w:right w:w="75" w:type="dxa"/>
            </w:tcMar>
            <w:vAlign w:val="center"/>
          </w:tcPr>
          <w:p w14:paraId="6100239B" w14:textId="6BCB3CF4" w:rsidR="00BD3231" w:rsidRDefault="000C415D">
            <w:pPr>
              <w:jc w:val="center"/>
            </w:pPr>
            <w:r>
              <w:rPr>
                <w:sz w:val="16"/>
              </w:rPr>
              <w:t>O</w:t>
            </w:r>
            <w:r w:rsidR="00E335E6">
              <w:rPr>
                <w:sz w:val="16"/>
              </w:rPr>
              <w:t>/R</w:t>
            </w:r>
          </w:p>
        </w:tc>
        <w:tc>
          <w:tcPr>
            <w:tcW w:w="2835" w:type="dxa"/>
            <w:tcMar>
              <w:top w:w="75" w:type="dxa"/>
              <w:left w:w="75" w:type="dxa"/>
              <w:bottom w:w="75" w:type="dxa"/>
              <w:right w:w="75" w:type="dxa"/>
            </w:tcMar>
            <w:vAlign w:val="center"/>
          </w:tcPr>
          <w:p w14:paraId="5D62D0D7" w14:textId="77777777" w:rsidR="00BD3231" w:rsidRDefault="00BD3231"/>
        </w:tc>
      </w:tr>
      <w:tr w:rsidR="00BD3231" w14:paraId="6C6ECAB1" w14:textId="77777777">
        <w:trPr>
          <w:jc w:val="center"/>
        </w:trPr>
        <w:tc>
          <w:tcPr>
            <w:tcW w:w="850" w:type="dxa"/>
            <w:tcMar>
              <w:top w:w="75" w:type="dxa"/>
              <w:left w:w="75" w:type="dxa"/>
              <w:bottom w:w="75" w:type="dxa"/>
              <w:right w:w="75" w:type="dxa"/>
            </w:tcMar>
            <w:vAlign w:val="center"/>
          </w:tcPr>
          <w:p w14:paraId="24A28B67" w14:textId="77777777" w:rsidR="00BD3231" w:rsidRDefault="000C415D">
            <w:pPr>
              <w:jc w:val="center"/>
            </w:pPr>
            <w:r>
              <w:rPr>
                <w:sz w:val="16"/>
              </w:rPr>
              <w:t>8.7</w:t>
            </w:r>
          </w:p>
        </w:tc>
        <w:tc>
          <w:tcPr>
            <w:tcW w:w="9071" w:type="dxa"/>
            <w:tcMar>
              <w:top w:w="75" w:type="dxa"/>
              <w:left w:w="75" w:type="dxa"/>
              <w:bottom w:w="75" w:type="dxa"/>
              <w:right w:w="75" w:type="dxa"/>
            </w:tcMar>
            <w:vAlign w:val="center"/>
          </w:tcPr>
          <w:p w14:paraId="0ACAB2C2" w14:textId="77777777" w:rsidR="00BD3231" w:rsidRDefault="000C415D">
            <w:r w:rsidRPr="00754FA0">
              <w:rPr>
                <w:sz w:val="16"/>
                <w:lang w:val="nb-NO"/>
              </w:rPr>
              <w:t xml:space="preserve">Kjøretøyet skal kunne tømme ordinære beholdere der dette er relevant for tilbudt løsning. </w:t>
            </w:r>
            <w:r>
              <w:rPr>
                <w:sz w:val="16"/>
              </w:rPr>
              <w:t>Leverandør skal beskrive muligheter og begrensninger.</w:t>
            </w:r>
          </w:p>
        </w:tc>
        <w:tc>
          <w:tcPr>
            <w:tcW w:w="1134" w:type="dxa"/>
            <w:tcMar>
              <w:top w:w="75" w:type="dxa"/>
              <w:left w:w="75" w:type="dxa"/>
              <w:bottom w:w="75" w:type="dxa"/>
              <w:right w:w="75" w:type="dxa"/>
            </w:tcMar>
            <w:vAlign w:val="center"/>
          </w:tcPr>
          <w:p w14:paraId="1D3862C4"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1731CC14" w14:textId="77777777" w:rsidR="00BD3231" w:rsidRDefault="00BD3231"/>
        </w:tc>
      </w:tr>
      <w:tr w:rsidR="00BD3231" w14:paraId="0BA00FB8" w14:textId="77777777">
        <w:trPr>
          <w:jc w:val="center"/>
        </w:trPr>
        <w:tc>
          <w:tcPr>
            <w:tcW w:w="850" w:type="dxa"/>
            <w:tcMar>
              <w:top w:w="75" w:type="dxa"/>
              <w:left w:w="75" w:type="dxa"/>
              <w:bottom w:w="75" w:type="dxa"/>
              <w:right w:w="75" w:type="dxa"/>
            </w:tcMar>
            <w:vAlign w:val="center"/>
          </w:tcPr>
          <w:p w14:paraId="7162E7AD" w14:textId="77777777" w:rsidR="00BD3231" w:rsidRDefault="000C415D">
            <w:pPr>
              <w:jc w:val="center"/>
            </w:pPr>
            <w:r>
              <w:rPr>
                <w:sz w:val="16"/>
              </w:rPr>
              <w:t>8.8</w:t>
            </w:r>
          </w:p>
        </w:tc>
        <w:tc>
          <w:tcPr>
            <w:tcW w:w="9071" w:type="dxa"/>
            <w:tcMar>
              <w:top w:w="75" w:type="dxa"/>
              <w:left w:w="75" w:type="dxa"/>
              <w:bottom w:w="75" w:type="dxa"/>
              <w:right w:w="75" w:type="dxa"/>
            </w:tcMar>
            <w:vAlign w:val="center"/>
          </w:tcPr>
          <w:p w14:paraId="7A5ECFF4" w14:textId="77777777" w:rsidR="00BD3231" w:rsidRPr="00754FA0" w:rsidRDefault="000C415D">
            <w:pPr>
              <w:rPr>
                <w:lang w:val="nb-NO"/>
              </w:rPr>
            </w:pPr>
            <w:r w:rsidRPr="00754FA0">
              <w:rPr>
                <w:sz w:val="16"/>
                <w:lang w:val="nb-NO"/>
              </w:rPr>
              <w:t>Kjøretøyet skal være konstruert slik at bunntømte/nedgravde løsninger, konvensjonelle containere og øvrige beholdere kan tømmes på samme rute uten vesentlige manuelle ombygginger eller omstillinger av påbygg, kran eller løfteutstyr. Eventuelle skifter skal kunne utføres raskt og sikkert av én operatør uten bruk av verktøy.</w:t>
            </w:r>
          </w:p>
        </w:tc>
        <w:tc>
          <w:tcPr>
            <w:tcW w:w="1134" w:type="dxa"/>
            <w:tcMar>
              <w:top w:w="75" w:type="dxa"/>
              <w:left w:w="75" w:type="dxa"/>
              <w:bottom w:w="75" w:type="dxa"/>
              <w:right w:w="75" w:type="dxa"/>
            </w:tcMar>
            <w:vAlign w:val="center"/>
          </w:tcPr>
          <w:p w14:paraId="225CCA70" w14:textId="49781BB3" w:rsidR="00BD3231" w:rsidRDefault="000C415D">
            <w:pPr>
              <w:jc w:val="center"/>
            </w:pPr>
            <w:r>
              <w:rPr>
                <w:sz w:val="16"/>
              </w:rPr>
              <w:t>O</w:t>
            </w:r>
            <w:r w:rsidR="00E335E6">
              <w:rPr>
                <w:sz w:val="16"/>
              </w:rPr>
              <w:t>/R</w:t>
            </w:r>
          </w:p>
        </w:tc>
        <w:tc>
          <w:tcPr>
            <w:tcW w:w="2835" w:type="dxa"/>
            <w:tcMar>
              <w:top w:w="75" w:type="dxa"/>
              <w:left w:w="75" w:type="dxa"/>
              <w:bottom w:w="75" w:type="dxa"/>
              <w:right w:w="75" w:type="dxa"/>
            </w:tcMar>
            <w:vAlign w:val="center"/>
          </w:tcPr>
          <w:p w14:paraId="5CCEFBD5" w14:textId="77777777" w:rsidR="00BD3231" w:rsidRDefault="00BD3231"/>
        </w:tc>
      </w:tr>
      <w:tr w:rsidR="00BD3231" w14:paraId="1876F763" w14:textId="77777777">
        <w:trPr>
          <w:jc w:val="center"/>
        </w:trPr>
        <w:tc>
          <w:tcPr>
            <w:tcW w:w="850" w:type="dxa"/>
            <w:tcMar>
              <w:top w:w="75" w:type="dxa"/>
              <w:left w:w="75" w:type="dxa"/>
              <w:bottom w:w="75" w:type="dxa"/>
              <w:right w:w="75" w:type="dxa"/>
            </w:tcMar>
            <w:vAlign w:val="center"/>
          </w:tcPr>
          <w:p w14:paraId="1687CA8E" w14:textId="77777777" w:rsidR="00BD3231" w:rsidRDefault="000C415D">
            <w:pPr>
              <w:jc w:val="center"/>
            </w:pPr>
            <w:r>
              <w:rPr>
                <w:sz w:val="16"/>
              </w:rPr>
              <w:t>8.9</w:t>
            </w:r>
          </w:p>
        </w:tc>
        <w:tc>
          <w:tcPr>
            <w:tcW w:w="9071" w:type="dxa"/>
            <w:tcMar>
              <w:top w:w="75" w:type="dxa"/>
              <w:left w:w="75" w:type="dxa"/>
              <w:bottom w:w="75" w:type="dxa"/>
              <w:right w:w="75" w:type="dxa"/>
            </w:tcMar>
            <w:vAlign w:val="center"/>
          </w:tcPr>
          <w:p w14:paraId="727272B7" w14:textId="77777777" w:rsidR="00BD3231" w:rsidRPr="00754FA0" w:rsidRDefault="000C415D">
            <w:pPr>
              <w:rPr>
                <w:lang w:val="nb-NO"/>
              </w:rPr>
            </w:pPr>
            <w:r w:rsidRPr="00754FA0">
              <w:rPr>
                <w:sz w:val="16"/>
                <w:lang w:val="nb-NO"/>
              </w:rPr>
              <w:t>Leverandør skal beskrive overgang mellom tømming av bunntømte løsninger, containere og øvrige beholdere i praksis, inkludert tidsforbruk og manuelle operasjoner.</w:t>
            </w:r>
          </w:p>
        </w:tc>
        <w:tc>
          <w:tcPr>
            <w:tcW w:w="1134" w:type="dxa"/>
            <w:tcMar>
              <w:top w:w="75" w:type="dxa"/>
              <w:left w:w="75" w:type="dxa"/>
              <w:bottom w:w="75" w:type="dxa"/>
              <w:right w:w="75" w:type="dxa"/>
            </w:tcMar>
            <w:vAlign w:val="center"/>
          </w:tcPr>
          <w:p w14:paraId="2BA7BB1C"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5CC1F8E9" w14:textId="77777777" w:rsidR="00BD3231" w:rsidRDefault="00BD3231"/>
        </w:tc>
      </w:tr>
      <w:tr w:rsidR="00BD3231" w14:paraId="2D00F737" w14:textId="77777777">
        <w:trPr>
          <w:jc w:val="center"/>
        </w:trPr>
        <w:tc>
          <w:tcPr>
            <w:tcW w:w="850" w:type="dxa"/>
            <w:tcMar>
              <w:top w:w="75" w:type="dxa"/>
              <w:left w:w="75" w:type="dxa"/>
              <w:bottom w:w="75" w:type="dxa"/>
              <w:right w:w="75" w:type="dxa"/>
            </w:tcMar>
            <w:vAlign w:val="center"/>
          </w:tcPr>
          <w:p w14:paraId="26FD444B" w14:textId="77777777" w:rsidR="00BD3231" w:rsidRDefault="000C415D">
            <w:pPr>
              <w:jc w:val="center"/>
            </w:pPr>
            <w:r>
              <w:rPr>
                <w:sz w:val="16"/>
              </w:rPr>
              <w:t>8.10</w:t>
            </w:r>
          </w:p>
        </w:tc>
        <w:tc>
          <w:tcPr>
            <w:tcW w:w="9071" w:type="dxa"/>
            <w:tcMar>
              <w:top w:w="75" w:type="dxa"/>
              <w:left w:w="75" w:type="dxa"/>
              <w:bottom w:w="75" w:type="dxa"/>
              <w:right w:w="75" w:type="dxa"/>
            </w:tcMar>
            <w:vAlign w:val="center"/>
          </w:tcPr>
          <w:p w14:paraId="5D31B4FB" w14:textId="77777777" w:rsidR="00BD3231" w:rsidRPr="00754FA0" w:rsidRDefault="000C415D">
            <w:pPr>
              <w:rPr>
                <w:lang w:val="nb-NO"/>
              </w:rPr>
            </w:pPr>
            <w:r w:rsidRPr="00754FA0">
              <w:rPr>
                <w:sz w:val="16"/>
                <w:lang w:val="nb-NO"/>
              </w:rPr>
              <w:t>Leverandør skal dokumentere at tilbudt løsning er egnet for kombinert innsamling på samme arbeidsrute.</w:t>
            </w:r>
          </w:p>
        </w:tc>
        <w:tc>
          <w:tcPr>
            <w:tcW w:w="1134" w:type="dxa"/>
            <w:tcMar>
              <w:top w:w="75" w:type="dxa"/>
              <w:left w:w="75" w:type="dxa"/>
              <w:bottom w:w="75" w:type="dxa"/>
              <w:right w:w="75" w:type="dxa"/>
            </w:tcMar>
            <w:vAlign w:val="center"/>
          </w:tcPr>
          <w:p w14:paraId="56F8E2D0"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25223967" w14:textId="77777777" w:rsidR="00BD3231" w:rsidRDefault="00BD3231"/>
        </w:tc>
      </w:tr>
      <w:tr w:rsidR="00BD3231" w14:paraId="3F4F3EFA" w14:textId="77777777">
        <w:trPr>
          <w:jc w:val="center"/>
        </w:trPr>
        <w:tc>
          <w:tcPr>
            <w:tcW w:w="850" w:type="dxa"/>
            <w:tcMar>
              <w:top w:w="75" w:type="dxa"/>
              <w:left w:w="75" w:type="dxa"/>
              <w:bottom w:w="75" w:type="dxa"/>
              <w:right w:w="75" w:type="dxa"/>
            </w:tcMar>
            <w:vAlign w:val="center"/>
          </w:tcPr>
          <w:p w14:paraId="1918C7CF" w14:textId="77777777" w:rsidR="00BD3231" w:rsidRDefault="000C415D">
            <w:pPr>
              <w:jc w:val="center"/>
            </w:pPr>
            <w:r>
              <w:rPr>
                <w:sz w:val="16"/>
              </w:rPr>
              <w:t>8.11</w:t>
            </w:r>
          </w:p>
        </w:tc>
        <w:tc>
          <w:tcPr>
            <w:tcW w:w="9071" w:type="dxa"/>
            <w:tcMar>
              <w:top w:w="75" w:type="dxa"/>
              <w:left w:w="75" w:type="dxa"/>
              <w:bottom w:w="75" w:type="dxa"/>
              <w:right w:w="75" w:type="dxa"/>
            </w:tcMar>
            <w:vAlign w:val="center"/>
          </w:tcPr>
          <w:p w14:paraId="66B606F8" w14:textId="77777777" w:rsidR="00BD3231" w:rsidRPr="00754FA0" w:rsidRDefault="000C415D">
            <w:pPr>
              <w:rPr>
                <w:lang w:val="nb-NO"/>
              </w:rPr>
            </w:pPr>
            <w:r w:rsidRPr="00754FA0">
              <w:rPr>
                <w:sz w:val="16"/>
                <w:lang w:val="nb-NO"/>
              </w:rPr>
              <w:t>Sentralsmøring eller tilsvarende vedlikeholdsløsning. Leverandør beskriver vedlikeholdsbehov.</w:t>
            </w:r>
          </w:p>
        </w:tc>
        <w:tc>
          <w:tcPr>
            <w:tcW w:w="1134" w:type="dxa"/>
            <w:tcMar>
              <w:top w:w="75" w:type="dxa"/>
              <w:left w:w="75" w:type="dxa"/>
              <w:bottom w:w="75" w:type="dxa"/>
              <w:right w:w="75" w:type="dxa"/>
            </w:tcMar>
            <w:vAlign w:val="center"/>
          </w:tcPr>
          <w:p w14:paraId="70364FD4"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6EA15BE4" w14:textId="77777777" w:rsidR="00BD3231" w:rsidRDefault="00BD3231"/>
        </w:tc>
      </w:tr>
      <w:tr w:rsidR="00BD3231" w14:paraId="52C3858D" w14:textId="77777777">
        <w:trPr>
          <w:jc w:val="center"/>
        </w:trPr>
        <w:tc>
          <w:tcPr>
            <w:tcW w:w="850" w:type="dxa"/>
            <w:tcMar>
              <w:top w:w="75" w:type="dxa"/>
              <w:left w:w="75" w:type="dxa"/>
              <w:bottom w:w="75" w:type="dxa"/>
              <w:right w:w="75" w:type="dxa"/>
            </w:tcMar>
            <w:vAlign w:val="center"/>
          </w:tcPr>
          <w:p w14:paraId="5E2FCE1E" w14:textId="77777777" w:rsidR="00BD3231" w:rsidRDefault="000C415D">
            <w:pPr>
              <w:jc w:val="center"/>
            </w:pPr>
            <w:r>
              <w:rPr>
                <w:sz w:val="16"/>
              </w:rPr>
              <w:t>8.12</w:t>
            </w:r>
          </w:p>
        </w:tc>
        <w:tc>
          <w:tcPr>
            <w:tcW w:w="9071" w:type="dxa"/>
            <w:tcMar>
              <w:top w:w="75" w:type="dxa"/>
              <w:left w:w="75" w:type="dxa"/>
              <w:bottom w:w="75" w:type="dxa"/>
              <w:right w:w="75" w:type="dxa"/>
            </w:tcMar>
            <w:vAlign w:val="center"/>
          </w:tcPr>
          <w:p w14:paraId="6B0331CF" w14:textId="77777777" w:rsidR="00BD3231" w:rsidRPr="00754FA0" w:rsidRDefault="000C415D">
            <w:pPr>
              <w:rPr>
                <w:lang w:val="nb-NO"/>
              </w:rPr>
            </w:pPr>
            <w:r w:rsidRPr="00754FA0">
              <w:rPr>
                <w:sz w:val="16"/>
                <w:lang w:val="nb-NO"/>
              </w:rPr>
              <w:t>LED arbeidslys ned i troa, bakover, ved betjeningspanel og langs sidene.</w:t>
            </w:r>
          </w:p>
        </w:tc>
        <w:tc>
          <w:tcPr>
            <w:tcW w:w="1134" w:type="dxa"/>
            <w:tcMar>
              <w:top w:w="75" w:type="dxa"/>
              <w:left w:w="75" w:type="dxa"/>
              <w:bottom w:w="75" w:type="dxa"/>
              <w:right w:w="75" w:type="dxa"/>
            </w:tcMar>
            <w:vAlign w:val="center"/>
          </w:tcPr>
          <w:p w14:paraId="749AB507"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E1FBDDC" w14:textId="77777777" w:rsidR="00BD3231" w:rsidRDefault="00BD3231"/>
        </w:tc>
      </w:tr>
    </w:tbl>
    <w:p w14:paraId="31E749F7" w14:textId="77777777" w:rsidR="00BD3231" w:rsidRDefault="00BD3231">
      <w:pPr>
        <w:spacing w:after="100" w:line="252" w:lineRule="auto"/>
      </w:pPr>
    </w:p>
    <w:p w14:paraId="110D571C" w14:textId="77777777" w:rsidR="00BD3231" w:rsidRDefault="000C415D">
      <w:pPr>
        <w:pStyle w:val="Overskrift1"/>
        <w:spacing w:after="100" w:line="252" w:lineRule="auto"/>
      </w:pPr>
      <w:r>
        <w:t>9. Veiesystem, data og telematikk</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4741717C" w14:textId="77777777">
        <w:trPr>
          <w:tblHeader/>
          <w:jc w:val="center"/>
        </w:trPr>
        <w:tc>
          <w:tcPr>
            <w:tcW w:w="850" w:type="dxa"/>
            <w:shd w:val="clear" w:color="auto" w:fill="1F4E79"/>
            <w:tcMar>
              <w:top w:w="75" w:type="dxa"/>
              <w:left w:w="75" w:type="dxa"/>
              <w:bottom w:w="75" w:type="dxa"/>
              <w:right w:w="75" w:type="dxa"/>
            </w:tcMar>
            <w:vAlign w:val="center"/>
          </w:tcPr>
          <w:p w14:paraId="47D3807F"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17F5723D"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3E2C496E"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4409CE70" w14:textId="77777777" w:rsidR="00BD3231" w:rsidRDefault="000C415D">
            <w:r>
              <w:rPr>
                <w:b/>
                <w:color w:val="FFFFFF"/>
                <w:sz w:val="17"/>
              </w:rPr>
              <w:t>Leverandørs svar</w:t>
            </w:r>
          </w:p>
        </w:tc>
      </w:tr>
      <w:tr w:rsidR="00BD3231" w14:paraId="06B11CC9" w14:textId="77777777">
        <w:trPr>
          <w:jc w:val="center"/>
        </w:trPr>
        <w:tc>
          <w:tcPr>
            <w:tcW w:w="850" w:type="dxa"/>
            <w:tcMar>
              <w:top w:w="75" w:type="dxa"/>
              <w:left w:w="75" w:type="dxa"/>
              <w:bottom w:w="75" w:type="dxa"/>
              <w:right w:w="75" w:type="dxa"/>
            </w:tcMar>
            <w:vAlign w:val="center"/>
          </w:tcPr>
          <w:p w14:paraId="34AB70DF" w14:textId="77777777" w:rsidR="00BD3231" w:rsidRDefault="000C415D">
            <w:pPr>
              <w:jc w:val="center"/>
            </w:pPr>
            <w:r>
              <w:rPr>
                <w:sz w:val="16"/>
              </w:rPr>
              <w:t>9.1</w:t>
            </w:r>
          </w:p>
        </w:tc>
        <w:tc>
          <w:tcPr>
            <w:tcW w:w="9071" w:type="dxa"/>
            <w:tcMar>
              <w:top w:w="75" w:type="dxa"/>
              <w:left w:w="75" w:type="dxa"/>
              <w:bottom w:w="75" w:type="dxa"/>
              <w:right w:w="75" w:type="dxa"/>
            </w:tcMar>
            <w:vAlign w:val="center"/>
          </w:tcPr>
          <w:p w14:paraId="3015F826" w14:textId="77777777" w:rsidR="00BD3231" w:rsidRPr="00754FA0" w:rsidRDefault="000C415D">
            <w:pPr>
              <w:rPr>
                <w:lang w:val="nb-NO"/>
              </w:rPr>
            </w:pPr>
            <w:r w:rsidRPr="00754FA0">
              <w:rPr>
                <w:sz w:val="16"/>
                <w:lang w:val="nb-NO"/>
              </w:rPr>
              <w:t>Godkjent veiesystem integrert i kjøretøyet.</w:t>
            </w:r>
          </w:p>
        </w:tc>
        <w:tc>
          <w:tcPr>
            <w:tcW w:w="1134" w:type="dxa"/>
            <w:tcMar>
              <w:top w:w="75" w:type="dxa"/>
              <w:left w:w="75" w:type="dxa"/>
              <w:bottom w:w="75" w:type="dxa"/>
              <w:right w:w="75" w:type="dxa"/>
            </w:tcMar>
            <w:vAlign w:val="center"/>
          </w:tcPr>
          <w:p w14:paraId="55DD9B2D"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196F13A" w14:textId="77777777" w:rsidR="00BD3231" w:rsidRDefault="00BD3231"/>
        </w:tc>
      </w:tr>
      <w:tr w:rsidR="00BD3231" w14:paraId="683330A1" w14:textId="77777777">
        <w:trPr>
          <w:jc w:val="center"/>
        </w:trPr>
        <w:tc>
          <w:tcPr>
            <w:tcW w:w="850" w:type="dxa"/>
            <w:tcMar>
              <w:top w:w="75" w:type="dxa"/>
              <w:left w:w="75" w:type="dxa"/>
              <w:bottom w:w="75" w:type="dxa"/>
              <w:right w:w="75" w:type="dxa"/>
            </w:tcMar>
            <w:vAlign w:val="center"/>
          </w:tcPr>
          <w:p w14:paraId="53A9EEE9" w14:textId="77777777" w:rsidR="00BD3231" w:rsidRDefault="000C415D">
            <w:pPr>
              <w:jc w:val="center"/>
            </w:pPr>
            <w:r>
              <w:rPr>
                <w:sz w:val="16"/>
              </w:rPr>
              <w:t>9.2</w:t>
            </w:r>
          </w:p>
        </w:tc>
        <w:tc>
          <w:tcPr>
            <w:tcW w:w="9071" w:type="dxa"/>
            <w:tcMar>
              <w:top w:w="75" w:type="dxa"/>
              <w:left w:w="75" w:type="dxa"/>
              <w:bottom w:w="75" w:type="dxa"/>
              <w:right w:w="75" w:type="dxa"/>
            </w:tcMar>
            <w:vAlign w:val="center"/>
          </w:tcPr>
          <w:p w14:paraId="393F3AB6" w14:textId="77777777" w:rsidR="00BD3231" w:rsidRPr="00754FA0" w:rsidRDefault="000C415D">
            <w:pPr>
              <w:rPr>
                <w:lang w:val="nb-NO"/>
              </w:rPr>
            </w:pPr>
            <w:r w:rsidRPr="00754FA0">
              <w:rPr>
                <w:sz w:val="16"/>
                <w:lang w:val="nb-NO"/>
              </w:rPr>
              <w:t>Veiesystemet skal kunne eksportere data digitalt, minimum til Excel/CSV eller tilsvarende åpent format.</w:t>
            </w:r>
          </w:p>
        </w:tc>
        <w:tc>
          <w:tcPr>
            <w:tcW w:w="1134" w:type="dxa"/>
            <w:tcMar>
              <w:top w:w="75" w:type="dxa"/>
              <w:left w:w="75" w:type="dxa"/>
              <w:bottom w:w="75" w:type="dxa"/>
              <w:right w:w="75" w:type="dxa"/>
            </w:tcMar>
            <w:vAlign w:val="center"/>
          </w:tcPr>
          <w:p w14:paraId="49BC185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FFE41E8" w14:textId="77777777" w:rsidR="00BD3231" w:rsidRDefault="00BD3231"/>
        </w:tc>
      </w:tr>
      <w:tr w:rsidR="00BD3231" w14:paraId="6A59DDCD" w14:textId="77777777">
        <w:trPr>
          <w:jc w:val="center"/>
        </w:trPr>
        <w:tc>
          <w:tcPr>
            <w:tcW w:w="850" w:type="dxa"/>
            <w:tcMar>
              <w:top w:w="75" w:type="dxa"/>
              <w:left w:w="75" w:type="dxa"/>
              <w:bottom w:w="75" w:type="dxa"/>
              <w:right w:w="75" w:type="dxa"/>
            </w:tcMar>
            <w:vAlign w:val="center"/>
          </w:tcPr>
          <w:p w14:paraId="0EDD780B" w14:textId="77777777" w:rsidR="00BD3231" w:rsidRDefault="000C415D">
            <w:pPr>
              <w:jc w:val="center"/>
            </w:pPr>
            <w:r>
              <w:rPr>
                <w:sz w:val="16"/>
              </w:rPr>
              <w:t>9.3</w:t>
            </w:r>
          </w:p>
        </w:tc>
        <w:tc>
          <w:tcPr>
            <w:tcW w:w="9071" w:type="dxa"/>
            <w:tcMar>
              <w:top w:w="75" w:type="dxa"/>
              <w:left w:w="75" w:type="dxa"/>
              <w:bottom w:w="75" w:type="dxa"/>
              <w:right w:w="75" w:type="dxa"/>
            </w:tcMar>
            <w:vAlign w:val="center"/>
          </w:tcPr>
          <w:p w14:paraId="6152F285" w14:textId="77777777" w:rsidR="00BD3231" w:rsidRPr="00754FA0" w:rsidRDefault="000C415D">
            <w:pPr>
              <w:rPr>
                <w:lang w:val="nb-NO"/>
              </w:rPr>
            </w:pPr>
            <w:r w:rsidRPr="00754FA0">
              <w:rPr>
                <w:sz w:val="16"/>
                <w:lang w:val="nb-NO"/>
              </w:rPr>
              <w:t>Leverandør skal beskrive grensesnitt, datamuligheter og integrasjoner mot eksterne systemer.</w:t>
            </w:r>
          </w:p>
        </w:tc>
        <w:tc>
          <w:tcPr>
            <w:tcW w:w="1134" w:type="dxa"/>
            <w:tcMar>
              <w:top w:w="75" w:type="dxa"/>
              <w:left w:w="75" w:type="dxa"/>
              <w:bottom w:w="75" w:type="dxa"/>
              <w:right w:w="75" w:type="dxa"/>
            </w:tcMar>
            <w:vAlign w:val="center"/>
          </w:tcPr>
          <w:p w14:paraId="462EBED1"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0A5B445A" w14:textId="77777777" w:rsidR="00BD3231" w:rsidRDefault="00BD3231"/>
        </w:tc>
      </w:tr>
      <w:tr w:rsidR="00BD3231" w14:paraId="0E184AB2" w14:textId="77777777">
        <w:trPr>
          <w:jc w:val="center"/>
        </w:trPr>
        <w:tc>
          <w:tcPr>
            <w:tcW w:w="850" w:type="dxa"/>
            <w:tcMar>
              <w:top w:w="75" w:type="dxa"/>
              <w:left w:w="75" w:type="dxa"/>
              <w:bottom w:w="75" w:type="dxa"/>
              <w:right w:w="75" w:type="dxa"/>
            </w:tcMar>
            <w:vAlign w:val="center"/>
          </w:tcPr>
          <w:p w14:paraId="149EE8A7" w14:textId="77777777" w:rsidR="00BD3231" w:rsidRDefault="000C415D">
            <w:pPr>
              <w:jc w:val="center"/>
            </w:pPr>
            <w:r>
              <w:rPr>
                <w:sz w:val="16"/>
              </w:rPr>
              <w:lastRenderedPageBreak/>
              <w:t>9.4</w:t>
            </w:r>
          </w:p>
        </w:tc>
        <w:tc>
          <w:tcPr>
            <w:tcW w:w="9071" w:type="dxa"/>
            <w:tcMar>
              <w:top w:w="75" w:type="dxa"/>
              <w:left w:w="75" w:type="dxa"/>
              <w:bottom w:w="75" w:type="dxa"/>
              <w:right w:w="75" w:type="dxa"/>
            </w:tcMar>
            <w:vAlign w:val="center"/>
          </w:tcPr>
          <w:p w14:paraId="2F5006B7" w14:textId="77777777" w:rsidR="00BD3231" w:rsidRPr="00754FA0" w:rsidRDefault="000C415D">
            <w:pPr>
              <w:rPr>
                <w:lang w:val="nb-NO"/>
              </w:rPr>
            </w:pPr>
            <w:r w:rsidRPr="00754FA0">
              <w:rPr>
                <w:sz w:val="16"/>
                <w:lang w:val="nb-NO"/>
              </w:rPr>
              <w:t>GPS-posisjonering/telematikksystem skal inngå.</w:t>
            </w:r>
          </w:p>
        </w:tc>
        <w:tc>
          <w:tcPr>
            <w:tcW w:w="1134" w:type="dxa"/>
            <w:tcMar>
              <w:top w:w="75" w:type="dxa"/>
              <w:left w:w="75" w:type="dxa"/>
              <w:bottom w:w="75" w:type="dxa"/>
              <w:right w:w="75" w:type="dxa"/>
            </w:tcMar>
            <w:vAlign w:val="center"/>
          </w:tcPr>
          <w:p w14:paraId="2C1E6F3A"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69DC842" w14:textId="77777777" w:rsidR="00BD3231" w:rsidRDefault="00BD3231"/>
        </w:tc>
      </w:tr>
      <w:tr w:rsidR="00BD3231" w14:paraId="392B175D" w14:textId="77777777">
        <w:trPr>
          <w:jc w:val="center"/>
        </w:trPr>
        <w:tc>
          <w:tcPr>
            <w:tcW w:w="850" w:type="dxa"/>
            <w:tcMar>
              <w:top w:w="75" w:type="dxa"/>
              <w:left w:w="75" w:type="dxa"/>
              <w:bottom w:w="75" w:type="dxa"/>
              <w:right w:w="75" w:type="dxa"/>
            </w:tcMar>
            <w:vAlign w:val="center"/>
          </w:tcPr>
          <w:p w14:paraId="54F6436A" w14:textId="77777777" w:rsidR="00BD3231" w:rsidRDefault="000C415D">
            <w:pPr>
              <w:jc w:val="center"/>
            </w:pPr>
            <w:r>
              <w:rPr>
                <w:sz w:val="16"/>
              </w:rPr>
              <w:t>9.5</w:t>
            </w:r>
          </w:p>
        </w:tc>
        <w:tc>
          <w:tcPr>
            <w:tcW w:w="9071" w:type="dxa"/>
            <w:tcMar>
              <w:top w:w="75" w:type="dxa"/>
              <w:left w:w="75" w:type="dxa"/>
              <w:bottom w:w="75" w:type="dxa"/>
              <w:right w:w="75" w:type="dxa"/>
            </w:tcMar>
            <w:vAlign w:val="center"/>
          </w:tcPr>
          <w:p w14:paraId="06850E8E" w14:textId="77777777" w:rsidR="00BD3231" w:rsidRPr="00754FA0" w:rsidRDefault="000C415D">
            <w:pPr>
              <w:rPr>
                <w:lang w:val="nb-NO"/>
              </w:rPr>
            </w:pPr>
            <w:r w:rsidRPr="00754FA0">
              <w:rPr>
                <w:sz w:val="16"/>
                <w:lang w:val="nb-NO"/>
              </w:rPr>
              <w:t>Telematikk skal kunne vise drivstoffoppfølging, feilkoder, servicevarsling og kjøretøyrapportering.</w:t>
            </w:r>
          </w:p>
        </w:tc>
        <w:tc>
          <w:tcPr>
            <w:tcW w:w="1134" w:type="dxa"/>
            <w:tcMar>
              <w:top w:w="75" w:type="dxa"/>
              <w:left w:w="75" w:type="dxa"/>
              <w:bottom w:w="75" w:type="dxa"/>
              <w:right w:w="75" w:type="dxa"/>
            </w:tcMar>
            <w:vAlign w:val="center"/>
          </w:tcPr>
          <w:p w14:paraId="398C1748"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4E65F9C0" w14:textId="77777777" w:rsidR="00BD3231" w:rsidRDefault="00BD3231"/>
        </w:tc>
      </w:tr>
    </w:tbl>
    <w:p w14:paraId="452C11BE" w14:textId="77777777" w:rsidR="00BD3231" w:rsidRDefault="00BD3231">
      <w:pPr>
        <w:spacing w:after="100" w:line="252" w:lineRule="auto"/>
      </w:pPr>
    </w:p>
    <w:p w14:paraId="46B18063" w14:textId="77777777" w:rsidR="00BD3231" w:rsidRDefault="000C415D">
      <w:pPr>
        <w:pStyle w:val="Overskrift1"/>
        <w:spacing w:after="100" w:line="252" w:lineRule="auto"/>
      </w:pPr>
      <w:r>
        <w:t>10. Korrosjonsbeskyttelse, lakkering og profilering</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299774F3" w14:textId="77777777">
        <w:trPr>
          <w:tblHeader/>
          <w:jc w:val="center"/>
        </w:trPr>
        <w:tc>
          <w:tcPr>
            <w:tcW w:w="850" w:type="dxa"/>
            <w:shd w:val="clear" w:color="auto" w:fill="1F4E79"/>
            <w:tcMar>
              <w:top w:w="75" w:type="dxa"/>
              <w:left w:w="75" w:type="dxa"/>
              <w:bottom w:w="75" w:type="dxa"/>
              <w:right w:w="75" w:type="dxa"/>
            </w:tcMar>
            <w:vAlign w:val="center"/>
          </w:tcPr>
          <w:p w14:paraId="2297320E"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1D67FFA1"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39C69456"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123580B6" w14:textId="77777777" w:rsidR="00BD3231" w:rsidRDefault="000C415D">
            <w:r>
              <w:rPr>
                <w:b/>
                <w:color w:val="FFFFFF"/>
                <w:sz w:val="17"/>
              </w:rPr>
              <w:t>Leverandørs svar</w:t>
            </w:r>
          </w:p>
        </w:tc>
      </w:tr>
      <w:tr w:rsidR="00BD3231" w14:paraId="506EF286" w14:textId="77777777">
        <w:trPr>
          <w:jc w:val="center"/>
        </w:trPr>
        <w:tc>
          <w:tcPr>
            <w:tcW w:w="850" w:type="dxa"/>
            <w:tcMar>
              <w:top w:w="75" w:type="dxa"/>
              <w:left w:w="75" w:type="dxa"/>
              <w:bottom w:w="75" w:type="dxa"/>
              <w:right w:w="75" w:type="dxa"/>
            </w:tcMar>
            <w:vAlign w:val="center"/>
          </w:tcPr>
          <w:p w14:paraId="326E55E9" w14:textId="77777777" w:rsidR="00BD3231" w:rsidRDefault="000C415D">
            <w:pPr>
              <w:jc w:val="center"/>
            </w:pPr>
            <w:r>
              <w:rPr>
                <w:sz w:val="16"/>
              </w:rPr>
              <w:t>10.1</w:t>
            </w:r>
          </w:p>
        </w:tc>
        <w:tc>
          <w:tcPr>
            <w:tcW w:w="9071" w:type="dxa"/>
            <w:tcMar>
              <w:top w:w="75" w:type="dxa"/>
              <w:left w:w="75" w:type="dxa"/>
              <w:bottom w:w="75" w:type="dxa"/>
              <w:right w:w="75" w:type="dxa"/>
            </w:tcMar>
            <w:vAlign w:val="center"/>
          </w:tcPr>
          <w:p w14:paraId="4DE297FF" w14:textId="77777777" w:rsidR="00BD3231" w:rsidRPr="00754FA0" w:rsidRDefault="000C415D">
            <w:pPr>
              <w:rPr>
                <w:lang w:val="nb-NO"/>
              </w:rPr>
            </w:pPr>
            <w:r w:rsidRPr="00754FA0">
              <w:rPr>
                <w:sz w:val="16"/>
                <w:lang w:val="nb-NO"/>
              </w:rPr>
              <w:t>Chassis, ramme og påbygg skal være tilpasset drift i kystklima.</w:t>
            </w:r>
          </w:p>
        </w:tc>
        <w:tc>
          <w:tcPr>
            <w:tcW w:w="1134" w:type="dxa"/>
            <w:tcMar>
              <w:top w:w="75" w:type="dxa"/>
              <w:left w:w="75" w:type="dxa"/>
              <w:bottom w:w="75" w:type="dxa"/>
              <w:right w:w="75" w:type="dxa"/>
            </w:tcMar>
            <w:vAlign w:val="center"/>
          </w:tcPr>
          <w:p w14:paraId="08EDEF00"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2AF692EA" w14:textId="77777777" w:rsidR="00BD3231" w:rsidRDefault="00BD3231"/>
        </w:tc>
      </w:tr>
      <w:tr w:rsidR="00BD3231" w14:paraId="1002C3AC" w14:textId="77777777">
        <w:trPr>
          <w:jc w:val="center"/>
        </w:trPr>
        <w:tc>
          <w:tcPr>
            <w:tcW w:w="850" w:type="dxa"/>
            <w:tcMar>
              <w:top w:w="75" w:type="dxa"/>
              <w:left w:w="75" w:type="dxa"/>
              <w:bottom w:w="75" w:type="dxa"/>
              <w:right w:w="75" w:type="dxa"/>
            </w:tcMar>
            <w:vAlign w:val="center"/>
          </w:tcPr>
          <w:p w14:paraId="4B5ADE83" w14:textId="77777777" w:rsidR="00BD3231" w:rsidRDefault="000C415D">
            <w:pPr>
              <w:jc w:val="center"/>
            </w:pPr>
            <w:r>
              <w:rPr>
                <w:sz w:val="16"/>
              </w:rPr>
              <w:t>10.2</w:t>
            </w:r>
          </w:p>
        </w:tc>
        <w:tc>
          <w:tcPr>
            <w:tcW w:w="9071" w:type="dxa"/>
            <w:tcMar>
              <w:top w:w="75" w:type="dxa"/>
              <w:left w:w="75" w:type="dxa"/>
              <w:bottom w:w="75" w:type="dxa"/>
              <w:right w:w="75" w:type="dxa"/>
            </w:tcMar>
            <w:vAlign w:val="center"/>
          </w:tcPr>
          <w:p w14:paraId="78172DA4" w14:textId="77777777" w:rsidR="00BD3231" w:rsidRPr="00754FA0" w:rsidRDefault="000C415D">
            <w:pPr>
              <w:rPr>
                <w:lang w:val="nb-NO"/>
              </w:rPr>
            </w:pPr>
            <w:r w:rsidRPr="00754FA0">
              <w:rPr>
                <w:sz w:val="16"/>
                <w:lang w:val="nb-NO"/>
              </w:rPr>
              <w:t>Ramme og påbygg skal leveres med dokumentert korrosjonsbeskyttelse før lakkering.</w:t>
            </w:r>
          </w:p>
        </w:tc>
        <w:tc>
          <w:tcPr>
            <w:tcW w:w="1134" w:type="dxa"/>
            <w:tcMar>
              <w:top w:w="75" w:type="dxa"/>
              <w:left w:w="75" w:type="dxa"/>
              <w:bottom w:w="75" w:type="dxa"/>
              <w:right w:w="75" w:type="dxa"/>
            </w:tcMar>
            <w:vAlign w:val="center"/>
          </w:tcPr>
          <w:p w14:paraId="2C3ED58E"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01936E80" w14:textId="77777777" w:rsidR="00BD3231" w:rsidRDefault="00BD3231"/>
        </w:tc>
      </w:tr>
      <w:tr w:rsidR="00BD3231" w14:paraId="6B638DFB" w14:textId="77777777">
        <w:trPr>
          <w:jc w:val="center"/>
        </w:trPr>
        <w:tc>
          <w:tcPr>
            <w:tcW w:w="850" w:type="dxa"/>
            <w:tcMar>
              <w:top w:w="75" w:type="dxa"/>
              <w:left w:w="75" w:type="dxa"/>
              <w:bottom w:w="75" w:type="dxa"/>
              <w:right w:w="75" w:type="dxa"/>
            </w:tcMar>
            <w:vAlign w:val="center"/>
          </w:tcPr>
          <w:p w14:paraId="5519668A" w14:textId="77777777" w:rsidR="00BD3231" w:rsidRDefault="000C415D">
            <w:pPr>
              <w:jc w:val="center"/>
            </w:pPr>
            <w:r>
              <w:rPr>
                <w:sz w:val="16"/>
              </w:rPr>
              <w:t>10.3</w:t>
            </w:r>
          </w:p>
        </w:tc>
        <w:tc>
          <w:tcPr>
            <w:tcW w:w="9071" w:type="dxa"/>
            <w:tcMar>
              <w:top w:w="75" w:type="dxa"/>
              <w:left w:w="75" w:type="dxa"/>
              <w:bottom w:w="75" w:type="dxa"/>
              <w:right w:w="75" w:type="dxa"/>
            </w:tcMar>
            <w:vAlign w:val="center"/>
          </w:tcPr>
          <w:p w14:paraId="4A7FA54B" w14:textId="77777777" w:rsidR="00BD3231" w:rsidRPr="00754FA0" w:rsidRDefault="000C415D">
            <w:pPr>
              <w:rPr>
                <w:lang w:val="nb-NO"/>
              </w:rPr>
            </w:pPr>
            <w:r w:rsidRPr="00754FA0">
              <w:rPr>
                <w:sz w:val="16"/>
                <w:lang w:val="nb-NO"/>
              </w:rPr>
              <w:t>Leverandør skal redegjøre for rustbeskyttelsessystem og garanti mot rustgjennomslag.</w:t>
            </w:r>
          </w:p>
        </w:tc>
        <w:tc>
          <w:tcPr>
            <w:tcW w:w="1134" w:type="dxa"/>
            <w:tcMar>
              <w:top w:w="75" w:type="dxa"/>
              <w:left w:w="75" w:type="dxa"/>
              <w:bottom w:w="75" w:type="dxa"/>
              <w:right w:w="75" w:type="dxa"/>
            </w:tcMar>
            <w:vAlign w:val="center"/>
          </w:tcPr>
          <w:p w14:paraId="1DF518A6"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5EBF4915" w14:textId="77777777" w:rsidR="00BD3231" w:rsidRDefault="00BD3231"/>
        </w:tc>
      </w:tr>
      <w:tr w:rsidR="00BD3231" w14:paraId="4D5D506C" w14:textId="77777777">
        <w:trPr>
          <w:jc w:val="center"/>
        </w:trPr>
        <w:tc>
          <w:tcPr>
            <w:tcW w:w="850" w:type="dxa"/>
            <w:tcMar>
              <w:top w:w="75" w:type="dxa"/>
              <w:left w:w="75" w:type="dxa"/>
              <w:bottom w:w="75" w:type="dxa"/>
              <w:right w:w="75" w:type="dxa"/>
            </w:tcMar>
            <w:vAlign w:val="center"/>
          </w:tcPr>
          <w:p w14:paraId="654AD0D7" w14:textId="77777777" w:rsidR="00BD3231" w:rsidRDefault="000C415D">
            <w:pPr>
              <w:jc w:val="center"/>
            </w:pPr>
            <w:r>
              <w:rPr>
                <w:sz w:val="16"/>
              </w:rPr>
              <w:t>10.4</w:t>
            </w:r>
          </w:p>
        </w:tc>
        <w:tc>
          <w:tcPr>
            <w:tcW w:w="9071" w:type="dxa"/>
            <w:tcMar>
              <w:top w:w="75" w:type="dxa"/>
              <w:left w:w="75" w:type="dxa"/>
              <w:bottom w:w="75" w:type="dxa"/>
              <w:right w:w="75" w:type="dxa"/>
            </w:tcMar>
            <w:vAlign w:val="center"/>
          </w:tcPr>
          <w:p w14:paraId="023AAF49" w14:textId="039B922B" w:rsidR="00BD3231" w:rsidRPr="00754FA0" w:rsidRDefault="000C415D">
            <w:pPr>
              <w:rPr>
                <w:lang w:val="nb-NO"/>
              </w:rPr>
            </w:pPr>
            <w:r w:rsidRPr="00754FA0">
              <w:rPr>
                <w:sz w:val="16"/>
                <w:lang w:val="nb-NO"/>
              </w:rPr>
              <w:t>Bilen leveres ferdig lakkert i Kragerø kommunes valgte farge</w:t>
            </w:r>
            <w:r w:rsidR="003C4426">
              <w:rPr>
                <w:sz w:val="16"/>
                <w:lang w:val="nb-NO"/>
              </w:rPr>
              <w:t xml:space="preserve"> ( R</w:t>
            </w:r>
            <w:r w:rsidR="007C4C97">
              <w:rPr>
                <w:sz w:val="16"/>
                <w:lang w:val="nb-NO"/>
              </w:rPr>
              <w:t>AL</w:t>
            </w:r>
            <w:r w:rsidR="003C4426">
              <w:rPr>
                <w:sz w:val="16"/>
                <w:lang w:val="nb-NO"/>
              </w:rPr>
              <w:t xml:space="preserve"> </w:t>
            </w:r>
            <w:r w:rsidR="007C4C97">
              <w:rPr>
                <w:sz w:val="16"/>
                <w:lang w:val="nb-NO"/>
              </w:rPr>
              <w:t>3003 )</w:t>
            </w:r>
            <w:r w:rsidRPr="00754FA0">
              <w:rPr>
                <w:sz w:val="16"/>
                <w:lang w:val="nb-NO"/>
              </w:rPr>
              <w:t xml:space="preserve"> med klarlakk.</w:t>
            </w:r>
          </w:p>
        </w:tc>
        <w:tc>
          <w:tcPr>
            <w:tcW w:w="1134" w:type="dxa"/>
            <w:tcMar>
              <w:top w:w="75" w:type="dxa"/>
              <w:left w:w="75" w:type="dxa"/>
              <w:bottom w:w="75" w:type="dxa"/>
              <w:right w:w="75" w:type="dxa"/>
            </w:tcMar>
            <w:vAlign w:val="center"/>
          </w:tcPr>
          <w:p w14:paraId="20633B9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19F0FE6D" w14:textId="77777777" w:rsidR="00BD3231" w:rsidRDefault="00BD3231"/>
        </w:tc>
      </w:tr>
      <w:tr w:rsidR="00BD3231" w14:paraId="2BEAD1E9" w14:textId="77777777">
        <w:trPr>
          <w:jc w:val="center"/>
        </w:trPr>
        <w:tc>
          <w:tcPr>
            <w:tcW w:w="850" w:type="dxa"/>
            <w:tcMar>
              <w:top w:w="75" w:type="dxa"/>
              <w:left w:w="75" w:type="dxa"/>
              <w:bottom w:w="75" w:type="dxa"/>
              <w:right w:w="75" w:type="dxa"/>
            </w:tcMar>
            <w:vAlign w:val="center"/>
          </w:tcPr>
          <w:p w14:paraId="0FE31B40" w14:textId="77777777" w:rsidR="00BD3231" w:rsidRDefault="000C415D">
            <w:pPr>
              <w:jc w:val="center"/>
            </w:pPr>
            <w:r>
              <w:rPr>
                <w:sz w:val="16"/>
              </w:rPr>
              <w:t>10.5</w:t>
            </w:r>
          </w:p>
        </w:tc>
        <w:tc>
          <w:tcPr>
            <w:tcW w:w="9071" w:type="dxa"/>
            <w:tcMar>
              <w:top w:w="75" w:type="dxa"/>
              <w:left w:w="75" w:type="dxa"/>
              <w:bottom w:w="75" w:type="dxa"/>
              <w:right w:w="75" w:type="dxa"/>
            </w:tcMar>
            <w:vAlign w:val="center"/>
          </w:tcPr>
          <w:p w14:paraId="16991BD4" w14:textId="77777777" w:rsidR="00BD3231" w:rsidRPr="00754FA0" w:rsidRDefault="000C415D">
            <w:pPr>
              <w:rPr>
                <w:lang w:val="nb-NO"/>
              </w:rPr>
            </w:pPr>
            <w:r w:rsidRPr="00754FA0">
              <w:rPr>
                <w:sz w:val="16"/>
                <w:lang w:val="nb-NO"/>
              </w:rPr>
              <w:t>Profilering etter Kragerø kommunes profil skal inngå dersom oppdragsgiver ønsker dette.</w:t>
            </w:r>
          </w:p>
        </w:tc>
        <w:tc>
          <w:tcPr>
            <w:tcW w:w="1134" w:type="dxa"/>
            <w:tcMar>
              <w:top w:w="75" w:type="dxa"/>
              <w:left w:w="75" w:type="dxa"/>
              <w:bottom w:w="75" w:type="dxa"/>
              <w:right w:w="75" w:type="dxa"/>
            </w:tcMar>
            <w:vAlign w:val="center"/>
          </w:tcPr>
          <w:p w14:paraId="0ACD42A0"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7F81A6D9" w14:textId="77777777" w:rsidR="00BD3231" w:rsidRDefault="00BD3231"/>
        </w:tc>
      </w:tr>
    </w:tbl>
    <w:p w14:paraId="6A83B3E1" w14:textId="77777777" w:rsidR="00BD3231" w:rsidRDefault="00BD3231">
      <w:pPr>
        <w:spacing w:after="100" w:line="252" w:lineRule="auto"/>
      </w:pPr>
    </w:p>
    <w:p w14:paraId="5998AF94" w14:textId="77777777" w:rsidR="00BD3231" w:rsidRDefault="000C415D">
      <w:pPr>
        <w:pStyle w:val="Overskrift1"/>
        <w:spacing w:after="100" w:line="252" w:lineRule="auto"/>
      </w:pPr>
      <w:r>
        <w:t>11. Dokumentasjon ved levering</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7AE82272" w14:textId="77777777">
        <w:trPr>
          <w:tblHeader/>
          <w:jc w:val="center"/>
        </w:trPr>
        <w:tc>
          <w:tcPr>
            <w:tcW w:w="850" w:type="dxa"/>
            <w:shd w:val="clear" w:color="auto" w:fill="1F4E79"/>
            <w:tcMar>
              <w:top w:w="75" w:type="dxa"/>
              <w:left w:w="75" w:type="dxa"/>
              <w:bottom w:w="75" w:type="dxa"/>
              <w:right w:w="75" w:type="dxa"/>
            </w:tcMar>
            <w:vAlign w:val="center"/>
          </w:tcPr>
          <w:p w14:paraId="5194AFBC"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50269983"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73DC04BD"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5AAEB1CE" w14:textId="77777777" w:rsidR="00BD3231" w:rsidRDefault="000C415D">
            <w:r>
              <w:rPr>
                <w:b/>
                <w:color w:val="FFFFFF"/>
                <w:sz w:val="17"/>
              </w:rPr>
              <w:t>Leverandørs svar</w:t>
            </w:r>
          </w:p>
        </w:tc>
      </w:tr>
      <w:tr w:rsidR="00BD3231" w14:paraId="72E73EA4" w14:textId="77777777">
        <w:trPr>
          <w:jc w:val="center"/>
        </w:trPr>
        <w:tc>
          <w:tcPr>
            <w:tcW w:w="850" w:type="dxa"/>
            <w:tcMar>
              <w:top w:w="75" w:type="dxa"/>
              <w:left w:w="75" w:type="dxa"/>
              <w:bottom w:w="75" w:type="dxa"/>
              <w:right w:w="75" w:type="dxa"/>
            </w:tcMar>
            <w:vAlign w:val="center"/>
          </w:tcPr>
          <w:p w14:paraId="367E5DDC" w14:textId="77777777" w:rsidR="00BD3231" w:rsidRDefault="000C415D">
            <w:pPr>
              <w:jc w:val="center"/>
            </w:pPr>
            <w:r>
              <w:rPr>
                <w:sz w:val="16"/>
              </w:rPr>
              <w:t>11.1</w:t>
            </w:r>
          </w:p>
        </w:tc>
        <w:tc>
          <w:tcPr>
            <w:tcW w:w="9071" w:type="dxa"/>
            <w:tcMar>
              <w:top w:w="75" w:type="dxa"/>
              <w:left w:w="75" w:type="dxa"/>
              <w:bottom w:w="75" w:type="dxa"/>
              <w:right w:w="75" w:type="dxa"/>
            </w:tcMar>
            <w:vAlign w:val="center"/>
          </w:tcPr>
          <w:p w14:paraId="28E390DF" w14:textId="77777777" w:rsidR="00BD3231" w:rsidRPr="00754FA0" w:rsidRDefault="000C415D">
            <w:pPr>
              <w:rPr>
                <w:lang w:val="nb-NO"/>
              </w:rPr>
            </w:pPr>
            <w:r w:rsidRPr="00754FA0">
              <w:rPr>
                <w:sz w:val="16"/>
                <w:lang w:val="nb-NO"/>
              </w:rPr>
              <w:t>Tegning av elektrisk og hydraulisk opplegg og utrustningens plassering skal vedlegges kostnadsfritt.</w:t>
            </w:r>
          </w:p>
        </w:tc>
        <w:tc>
          <w:tcPr>
            <w:tcW w:w="1134" w:type="dxa"/>
            <w:tcMar>
              <w:top w:w="75" w:type="dxa"/>
              <w:left w:w="75" w:type="dxa"/>
              <w:bottom w:w="75" w:type="dxa"/>
              <w:right w:w="75" w:type="dxa"/>
            </w:tcMar>
            <w:vAlign w:val="center"/>
          </w:tcPr>
          <w:p w14:paraId="3D398D9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63F96D69" w14:textId="77777777" w:rsidR="00BD3231" w:rsidRDefault="00BD3231"/>
        </w:tc>
      </w:tr>
      <w:tr w:rsidR="00BD3231" w14:paraId="0DF47407" w14:textId="77777777">
        <w:trPr>
          <w:jc w:val="center"/>
        </w:trPr>
        <w:tc>
          <w:tcPr>
            <w:tcW w:w="850" w:type="dxa"/>
            <w:tcMar>
              <w:top w:w="75" w:type="dxa"/>
              <w:left w:w="75" w:type="dxa"/>
              <w:bottom w:w="75" w:type="dxa"/>
              <w:right w:w="75" w:type="dxa"/>
            </w:tcMar>
            <w:vAlign w:val="center"/>
          </w:tcPr>
          <w:p w14:paraId="2C5B1031" w14:textId="77777777" w:rsidR="00BD3231" w:rsidRDefault="000C415D">
            <w:pPr>
              <w:jc w:val="center"/>
            </w:pPr>
            <w:r>
              <w:rPr>
                <w:sz w:val="16"/>
              </w:rPr>
              <w:t>11.2</w:t>
            </w:r>
          </w:p>
        </w:tc>
        <w:tc>
          <w:tcPr>
            <w:tcW w:w="9071" w:type="dxa"/>
            <w:tcMar>
              <w:top w:w="75" w:type="dxa"/>
              <w:left w:w="75" w:type="dxa"/>
              <w:bottom w:w="75" w:type="dxa"/>
              <w:right w:w="75" w:type="dxa"/>
            </w:tcMar>
            <w:vAlign w:val="center"/>
          </w:tcPr>
          <w:p w14:paraId="3C88EFF5" w14:textId="77777777" w:rsidR="00BD3231" w:rsidRPr="00754FA0" w:rsidRDefault="000C415D">
            <w:pPr>
              <w:rPr>
                <w:lang w:val="nb-NO"/>
              </w:rPr>
            </w:pPr>
            <w:r w:rsidRPr="00754FA0">
              <w:rPr>
                <w:sz w:val="16"/>
                <w:lang w:val="nb-NO"/>
              </w:rPr>
              <w:t>Spesifisert liste over produkter, produktnummer, typebetegnelse og leverandører skal vedlegges i redigerbart format.</w:t>
            </w:r>
          </w:p>
        </w:tc>
        <w:tc>
          <w:tcPr>
            <w:tcW w:w="1134" w:type="dxa"/>
            <w:tcMar>
              <w:top w:w="75" w:type="dxa"/>
              <w:left w:w="75" w:type="dxa"/>
              <w:bottom w:w="75" w:type="dxa"/>
              <w:right w:w="75" w:type="dxa"/>
            </w:tcMar>
            <w:vAlign w:val="center"/>
          </w:tcPr>
          <w:p w14:paraId="6C6A60C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480F4C71" w14:textId="77777777" w:rsidR="00BD3231" w:rsidRDefault="00BD3231"/>
        </w:tc>
      </w:tr>
      <w:tr w:rsidR="00BD3231" w14:paraId="48A6E105" w14:textId="77777777">
        <w:trPr>
          <w:jc w:val="center"/>
        </w:trPr>
        <w:tc>
          <w:tcPr>
            <w:tcW w:w="850" w:type="dxa"/>
            <w:tcMar>
              <w:top w:w="75" w:type="dxa"/>
              <w:left w:w="75" w:type="dxa"/>
              <w:bottom w:w="75" w:type="dxa"/>
              <w:right w:w="75" w:type="dxa"/>
            </w:tcMar>
            <w:vAlign w:val="center"/>
          </w:tcPr>
          <w:p w14:paraId="7613F660" w14:textId="77777777" w:rsidR="00BD3231" w:rsidRDefault="000C415D">
            <w:pPr>
              <w:jc w:val="center"/>
            </w:pPr>
            <w:r>
              <w:rPr>
                <w:sz w:val="16"/>
              </w:rPr>
              <w:t>11.3</w:t>
            </w:r>
          </w:p>
        </w:tc>
        <w:tc>
          <w:tcPr>
            <w:tcW w:w="9071" w:type="dxa"/>
            <w:tcMar>
              <w:top w:w="75" w:type="dxa"/>
              <w:left w:w="75" w:type="dxa"/>
              <w:bottom w:w="75" w:type="dxa"/>
              <w:right w:w="75" w:type="dxa"/>
            </w:tcMar>
            <w:vAlign w:val="center"/>
          </w:tcPr>
          <w:p w14:paraId="76DFA5CD" w14:textId="77777777" w:rsidR="00BD3231" w:rsidRPr="00754FA0" w:rsidRDefault="000C415D">
            <w:pPr>
              <w:rPr>
                <w:lang w:val="nb-NO"/>
              </w:rPr>
            </w:pPr>
            <w:r w:rsidRPr="00754FA0">
              <w:rPr>
                <w:sz w:val="16"/>
                <w:lang w:val="nb-NO"/>
              </w:rPr>
              <w:t>Samsvarserklæring og relevant CE-/maskindokumentasjon skal vedlegges.</w:t>
            </w:r>
          </w:p>
        </w:tc>
        <w:tc>
          <w:tcPr>
            <w:tcW w:w="1134" w:type="dxa"/>
            <w:tcMar>
              <w:top w:w="75" w:type="dxa"/>
              <w:left w:w="75" w:type="dxa"/>
              <w:bottom w:w="75" w:type="dxa"/>
              <w:right w:w="75" w:type="dxa"/>
            </w:tcMar>
            <w:vAlign w:val="center"/>
          </w:tcPr>
          <w:p w14:paraId="7CE89D15"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02DF3953" w14:textId="77777777" w:rsidR="00BD3231" w:rsidRDefault="00BD3231"/>
        </w:tc>
      </w:tr>
      <w:tr w:rsidR="00BD3231" w14:paraId="669831D3" w14:textId="77777777">
        <w:trPr>
          <w:jc w:val="center"/>
        </w:trPr>
        <w:tc>
          <w:tcPr>
            <w:tcW w:w="850" w:type="dxa"/>
            <w:tcMar>
              <w:top w:w="75" w:type="dxa"/>
              <w:left w:w="75" w:type="dxa"/>
              <w:bottom w:w="75" w:type="dxa"/>
              <w:right w:w="75" w:type="dxa"/>
            </w:tcMar>
            <w:vAlign w:val="center"/>
          </w:tcPr>
          <w:p w14:paraId="45135BAE" w14:textId="77777777" w:rsidR="00BD3231" w:rsidRDefault="000C415D">
            <w:pPr>
              <w:jc w:val="center"/>
            </w:pPr>
            <w:r>
              <w:rPr>
                <w:sz w:val="16"/>
              </w:rPr>
              <w:t>11.4</w:t>
            </w:r>
          </w:p>
        </w:tc>
        <w:tc>
          <w:tcPr>
            <w:tcW w:w="9071" w:type="dxa"/>
            <w:tcMar>
              <w:top w:w="75" w:type="dxa"/>
              <w:left w:w="75" w:type="dxa"/>
              <w:bottom w:w="75" w:type="dxa"/>
              <w:right w:w="75" w:type="dxa"/>
            </w:tcMar>
            <w:vAlign w:val="center"/>
          </w:tcPr>
          <w:p w14:paraId="12B0EB0B" w14:textId="77777777" w:rsidR="00BD3231" w:rsidRPr="00754FA0" w:rsidRDefault="000C415D">
            <w:pPr>
              <w:rPr>
                <w:lang w:val="nb-NO"/>
              </w:rPr>
            </w:pPr>
            <w:r w:rsidRPr="00754FA0">
              <w:rPr>
                <w:sz w:val="16"/>
                <w:lang w:val="nb-NO"/>
              </w:rPr>
              <w:t>Brukerhåndbøker, verkstedshåndbøker og delekataloger for chassis, påbygg, kran, veiesystem og hovedutstyr skal følge leveransen.</w:t>
            </w:r>
          </w:p>
        </w:tc>
        <w:tc>
          <w:tcPr>
            <w:tcW w:w="1134" w:type="dxa"/>
            <w:tcMar>
              <w:top w:w="75" w:type="dxa"/>
              <w:left w:w="75" w:type="dxa"/>
              <w:bottom w:w="75" w:type="dxa"/>
              <w:right w:w="75" w:type="dxa"/>
            </w:tcMar>
            <w:vAlign w:val="center"/>
          </w:tcPr>
          <w:p w14:paraId="2835CDC1" w14:textId="77777777" w:rsidR="00BD3231" w:rsidRDefault="000C415D">
            <w:pPr>
              <w:jc w:val="center"/>
            </w:pPr>
            <w:r>
              <w:rPr>
                <w:sz w:val="16"/>
              </w:rPr>
              <w:t>O</w:t>
            </w:r>
          </w:p>
        </w:tc>
        <w:tc>
          <w:tcPr>
            <w:tcW w:w="2835" w:type="dxa"/>
            <w:tcMar>
              <w:top w:w="75" w:type="dxa"/>
              <w:left w:w="75" w:type="dxa"/>
              <w:bottom w:w="75" w:type="dxa"/>
              <w:right w:w="75" w:type="dxa"/>
            </w:tcMar>
            <w:vAlign w:val="center"/>
          </w:tcPr>
          <w:p w14:paraId="332326E7" w14:textId="77777777" w:rsidR="00BD3231" w:rsidRDefault="00BD3231"/>
        </w:tc>
      </w:tr>
      <w:tr w:rsidR="00BD3231" w14:paraId="0B6FE689" w14:textId="77777777">
        <w:trPr>
          <w:jc w:val="center"/>
        </w:trPr>
        <w:tc>
          <w:tcPr>
            <w:tcW w:w="850" w:type="dxa"/>
            <w:tcMar>
              <w:top w:w="75" w:type="dxa"/>
              <w:left w:w="75" w:type="dxa"/>
              <w:bottom w:w="75" w:type="dxa"/>
              <w:right w:w="75" w:type="dxa"/>
            </w:tcMar>
            <w:vAlign w:val="center"/>
          </w:tcPr>
          <w:p w14:paraId="77BC578C" w14:textId="77777777" w:rsidR="00BD3231" w:rsidRDefault="000C415D">
            <w:pPr>
              <w:jc w:val="center"/>
            </w:pPr>
            <w:r>
              <w:rPr>
                <w:sz w:val="16"/>
              </w:rPr>
              <w:t>11.5</w:t>
            </w:r>
          </w:p>
        </w:tc>
        <w:tc>
          <w:tcPr>
            <w:tcW w:w="9071" w:type="dxa"/>
            <w:tcMar>
              <w:top w:w="75" w:type="dxa"/>
              <w:left w:w="75" w:type="dxa"/>
              <w:bottom w:w="75" w:type="dxa"/>
              <w:right w:w="75" w:type="dxa"/>
            </w:tcMar>
            <w:vAlign w:val="center"/>
          </w:tcPr>
          <w:p w14:paraId="0F778548" w14:textId="77777777" w:rsidR="00BD3231" w:rsidRPr="00754FA0" w:rsidRDefault="000C415D">
            <w:pPr>
              <w:rPr>
                <w:lang w:val="nb-NO"/>
              </w:rPr>
            </w:pPr>
            <w:r w:rsidRPr="00754FA0">
              <w:rPr>
                <w:sz w:val="16"/>
                <w:lang w:val="nb-NO"/>
              </w:rPr>
              <w:t>Opplæring for sjåfører og servicepersonell hos oppdragsgiver skal inngå.</w:t>
            </w:r>
          </w:p>
        </w:tc>
        <w:tc>
          <w:tcPr>
            <w:tcW w:w="1134" w:type="dxa"/>
            <w:tcMar>
              <w:top w:w="75" w:type="dxa"/>
              <w:left w:w="75" w:type="dxa"/>
              <w:bottom w:w="75" w:type="dxa"/>
              <w:right w:w="75" w:type="dxa"/>
            </w:tcMar>
            <w:vAlign w:val="center"/>
          </w:tcPr>
          <w:p w14:paraId="7740D286"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0CD967CD" w14:textId="77777777" w:rsidR="00BD3231" w:rsidRDefault="00BD3231"/>
        </w:tc>
      </w:tr>
    </w:tbl>
    <w:p w14:paraId="5EEBDF0C" w14:textId="77777777" w:rsidR="00BD3231" w:rsidRDefault="00BD3231">
      <w:pPr>
        <w:spacing w:after="100" w:line="252" w:lineRule="auto"/>
      </w:pPr>
    </w:p>
    <w:p w14:paraId="5679531A" w14:textId="77777777" w:rsidR="00052EED" w:rsidRDefault="00052EED">
      <w:pPr>
        <w:spacing w:after="100" w:line="252" w:lineRule="auto"/>
      </w:pPr>
    </w:p>
    <w:p w14:paraId="47300451" w14:textId="77777777" w:rsidR="00EC5AF1" w:rsidRDefault="00EC5AF1">
      <w:pPr>
        <w:spacing w:after="100" w:line="252" w:lineRule="auto"/>
      </w:pPr>
    </w:p>
    <w:p w14:paraId="19D8C1ED" w14:textId="77777777" w:rsidR="00BD3231" w:rsidRDefault="000C415D">
      <w:pPr>
        <w:pStyle w:val="Overskrift1"/>
        <w:spacing w:after="100" w:line="252" w:lineRule="auto"/>
      </w:pPr>
      <w:r>
        <w:lastRenderedPageBreak/>
        <w:t>12. Service, garanti og reservedeler</w:t>
      </w:r>
    </w:p>
    <w:tbl>
      <w:tblPr>
        <w:tblStyle w:val="Tabellrutenett"/>
        <w:tblW w:w="0" w:type="auto"/>
        <w:jc w:val="center"/>
        <w:tblLook w:val="04A0" w:firstRow="1" w:lastRow="0" w:firstColumn="1" w:lastColumn="0" w:noHBand="0" w:noVBand="1"/>
      </w:tblPr>
      <w:tblGrid>
        <w:gridCol w:w="850"/>
        <w:gridCol w:w="9071"/>
        <w:gridCol w:w="1134"/>
        <w:gridCol w:w="2835"/>
      </w:tblGrid>
      <w:tr w:rsidR="00BD3231" w14:paraId="2EB40C16" w14:textId="77777777">
        <w:trPr>
          <w:tblHeader/>
          <w:jc w:val="center"/>
        </w:trPr>
        <w:tc>
          <w:tcPr>
            <w:tcW w:w="850" w:type="dxa"/>
            <w:shd w:val="clear" w:color="auto" w:fill="1F4E79"/>
            <w:tcMar>
              <w:top w:w="75" w:type="dxa"/>
              <w:left w:w="75" w:type="dxa"/>
              <w:bottom w:w="75" w:type="dxa"/>
              <w:right w:w="75" w:type="dxa"/>
            </w:tcMar>
            <w:vAlign w:val="center"/>
          </w:tcPr>
          <w:p w14:paraId="2B947086" w14:textId="77777777" w:rsidR="00BD3231" w:rsidRDefault="000C415D">
            <w:pPr>
              <w:jc w:val="center"/>
            </w:pPr>
            <w:r>
              <w:rPr>
                <w:b/>
                <w:color w:val="FFFFFF"/>
                <w:sz w:val="17"/>
              </w:rPr>
              <w:t>Nr.</w:t>
            </w:r>
          </w:p>
        </w:tc>
        <w:tc>
          <w:tcPr>
            <w:tcW w:w="9071" w:type="dxa"/>
            <w:shd w:val="clear" w:color="auto" w:fill="1F4E79"/>
            <w:tcMar>
              <w:top w:w="75" w:type="dxa"/>
              <w:left w:w="75" w:type="dxa"/>
              <w:bottom w:w="75" w:type="dxa"/>
              <w:right w:w="75" w:type="dxa"/>
            </w:tcMar>
            <w:vAlign w:val="center"/>
          </w:tcPr>
          <w:p w14:paraId="78AD8CD5" w14:textId="77777777" w:rsidR="00BD3231" w:rsidRDefault="000C415D">
            <w:r>
              <w:rPr>
                <w:b/>
                <w:color w:val="FFFFFF"/>
                <w:sz w:val="17"/>
              </w:rPr>
              <w:t>Krav / behov</w:t>
            </w:r>
          </w:p>
        </w:tc>
        <w:tc>
          <w:tcPr>
            <w:tcW w:w="1134" w:type="dxa"/>
            <w:shd w:val="clear" w:color="auto" w:fill="1F4E79"/>
            <w:tcMar>
              <w:top w:w="75" w:type="dxa"/>
              <w:left w:w="75" w:type="dxa"/>
              <w:bottom w:w="75" w:type="dxa"/>
              <w:right w:w="75" w:type="dxa"/>
            </w:tcMar>
            <w:vAlign w:val="center"/>
          </w:tcPr>
          <w:p w14:paraId="3500C483" w14:textId="77777777" w:rsidR="00BD3231" w:rsidRDefault="000C415D">
            <w:pPr>
              <w:jc w:val="center"/>
            </w:pPr>
            <w:r>
              <w:rPr>
                <w:b/>
                <w:color w:val="FFFFFF"/>
                <w:sz w:val="17"/>
              </w:rPr>
              <w:t>Type</w:t>
            </w:r>
          </w:p>
        </w:tc>
        <w:tc>
          <w:tcPr>
            <w:tcW w:w="2835" w:type="dxa"/>
            <w:shd w:val="clear" w:color="auto" w:fill="1F4E79"/>
            <w:tcMar>
              <w:top w:w="75" w:type="dxa"/>
              <w:left w:w="75" w:type="dxa"/>
              <w:bottom w:w="75" w:type="dxa"/>
              <w:right w:w="75" w:type="dxa"/>
            </w:tcMar>
            <w:vAlign w:val="center"/>
          </w:tcPr>
          <w:p w14:paraId="797F9640" w14:textId="77777777" w:rsidR="00BD3231" w:rsidRDefault="000C415D">
            <w:r>
              <w:rPr>
                <w:b/>
                <w:color w:val="FFFFFF"/>
                <w:sz w:val="17"/>
              </w:rPr>
              <w:t>Leverandørs svar</w:t>
            </w:r>
          </w:p>
        </w:tc>
      </w:tr>
      <w:tr w:rsidR="00BD3231" w14:paraId="160004D5" w14:textId="77777777">
        <w:trPr>
          <w:jc w:val="center"/>
        </w:trPr>
        <w:tc>
          <w:tcPr>
            <w:tcW w:w="850" w:type="dxa"/>
            <w:tcMar>
              <w:top w:w="75" w:type="dxa"/>
              <w:left w:w="75" w:type="dxa"/>
              <w:bottom w:w="75" w:type="dxa"/>
              <w:right w:w="75" w:type="dxa"/>
            </w:tcMar>
            <w:vAlign w:val="center"/>
          </w:tcPr>
          <w:p w14:paraId="4C408521" w14:textId="77777777" w:rsidR="00BD3231" w:rsidRDefault="000C415D">
            <w:pPr>
              <w:jc w:val="center"/>
            </w:pPr>
            <w:r>
              <w:rPr>
                <w:sz w:val="16"/>
              </w:rPr>
              <w:t>12.1</w:t>
            </w:r>
          </w:p>
        </w:tc>
        <w:tc>
          <w:tcPr>
            <w:tcW w:w="9071" w:type="dxa"/>
            <w:tcMar>
              <w:top w:w="75" w:type="dxa"/>
              <w:left w:w="75" w:type="dxa"/>
              <w:bottom w:w="75" w:type="dxa"/>
              <w:right w:w="75" w:type="dxa"/>
            </w:tcMar>
            <w:vAlign w:val="center"/>
          </w:tcPr>
          <w:p w14:paraId="6240145C" w14:textId="77777777" w:rsidR="00BD3231" w:rsidRPr="00754FA0" w:rsidRDefault="000C415D">
            <w:pPr>
              <w:rPr>
                <w:lang w:val="nb-NO"/>
              </w:rPr>
            </w:pPr>
            <w:r w:rsidRPr="00754FA0">
              <w:rPr>
                <w:sz w:val="16"/>
                <w:lang w:val="nb-NO"/>
              </w:rPr>
              <w:t>Leverandør skal beskrive serviceapparat, nærmeste verksted og rutiner for skade, mangel og reklamasjon.</w:t>
            </w:r>
          </w:p>
        </w:tc>
        <w:tc>
          <w:tcPr>
            <w:tcW w:w="1134" w:type="dxa"/>
            <w:tcMar>
              <w:top w:w="75" w:type="dxa"/>
              <w:left w:w="75" w:type="dxa"/>
              <w:bottom w:w="75" w:type="dxa"/>
              <w:right w:w="75" w:type="dxa"/>
            </w:tcMar>
            <w:vAlign w:val="center"/>
          </w:tcPr>
          <w:p w14:paraId="4F59F14D"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488AF5AF" w14:textId="77777777" w:rsidR="00BD3231" w:rsidRDefault="00BD3231"/>
        </w:tc>
      </w:tr>
      <w:tr w:rsidR="00BD3231" w14:paraId="416256AC" w14:textId="77777777">
        <w:trPr>
          <w:jc w:val="center"/>
        </w:trPr>
        <w:tc>
          <w:tcPr>
            <w:tcW w:w="850" w:type="dxa"/>
            <w:tcMar>
              <w:top w:w="75" w:type="dxa"/>
              <w:left w:w="75" w:type="dxa"/>
              <w:bottom w:w="75" w:type="dxa"/>
              <w:right w:w="75" w:type="dxa"/>
            </w:tcMar>
            <w:vAlign w:val="center"/>
          </w:tcPr>
          <w:p w14:paraId="19C61315" w14:textId="77777777" w:rsidR="00BD3231" w:rsidRDefault="000C415D">
            <w:pPr>
              <w:jc w:val="center"/>
            </w:pPr>
            <w:r>
              <w:rPr>
                <w:sz w:val="16"/>
              </w:rPr>
              <w:t>12.2</w:t>
            </w:r>
          </w:p>
        </w:tc>
        <w:tc>
          <w:tcPr>
            <w:tcW w:w="9071" w:type="dxa"/>
            <w:tcMar>
              <w:top w:w="75" w:type="dxa"/>
              <w:left w:w="75" w:type="dxa"/>
              <w:bottom w:w="75" w:type="dxa"/>
              <w:right w:w="75" w:type="dxa"/>
            </w:tcMar>
            <w:vAlign w:val="center"/>
          </w:tcPr>
          <w:p w14:paraId="5ED6CCD7" w14:textId="77777777" w:rsidR="00BD3231" w:rsidRPr="00754FA0" w:rsidRDefault="000C415D">
            <w:pPr>
              <w:rPr>
                <w:lang w:val="nb-NO"/>
              </w:rPr>
            </w:pPr>
            <w:r w:rsidRPr="00754FA0">
              <w:rPr>
                <w:sz w:val="16"/>
                <w:lang w:val="nb-NO"/>
              </w:rPr>
              <w:t>Leverandør skal oppgi responstid fra meldt skade/mangel/reparasjonsbehov til utbedring er påbegynt.</w:t>
            </w:r>
          </w:p>
        </w:tc>
        <w:tc>
          <w:tcPr>
            <w:tcW w:w="1134" w:type="dxa"/>
            <w:tcMar>
              <w:top w:w="75" w:type="dxa"/>
              <w:left w:w="75" w:type="dxa"/>
              <w:bottom w:w="75" w:type="dxa"/>
              <w:right w:w="75" w:type="dxa"/>
            </w:tcMar>
            <w:vAlign w:val="center"/>
          </w:tcPr>
          <w:p w14:paraId="717D477E"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6E2CA27C" w14:textId="77777777" w:rsidR="00BD3231" w:rsidRDefault="00BD3231"/>
        </w:tc>
      </w:tr>
      <w:tr w:rsidR="00BD3231" w14:paraId="2CD7E518" w14:textId="77777777">
        <w:trPr>
          <w:jc w:val="center"/>
        </w:trPr>
        <w:tc>
          <w:tcPr>
            <w:tcW w:w="850" w:type="dxa"/>
            <w:tcMar>
              <w:top w:w="75" w:type="dxa"/>
              <w:left w:w="75" w:type="dxa"/>
              <w:bottom w:w="75" w:type="dxa"/>
              <w:right w:w="75" w:type="dxa"/>
            </w:tcMar>
            <w:vAlign w:val="center"/>
          </w:tcPr>
          <w:p w14:paraId="74A3E66A" w14:textId="77777777" w:rsidR="00BD3231" w:rsidRDefault="000C415D">
            <w:pPr>
              <w:jc w:val="center"/>
            </w:pPr>
            <w:r>
              <w:rPr>
                <w:sz w:val="16"/>
              </w:rPr>
              <w:t>12.3</w:t>
            </w:r>
          </w:p>
        </w:tc>
        <w:tc>
          <w:tcPr>
            <w:tcW w:w="9071" w:type="dxa"/>
            <w:tcMar>
              <w:top w:w="75" w:type="dxa"/>
              <w:left w:w="75" w:type="dxa"/>
              <w:bottom w:w="75" w:type="dxa"/>
              <w:right w:w="75" w:type="dxa"/>
            </w:tcMar>
            <w:vAlign w:val="center"/>
          </w:tcPr>
          <w:p w14:paraId="4ECB59DB" w14:textId="77777777" w:rsidR="00BD3231" w:rsidRPr="00754FA0" w:rsidRDefault="000C415D">
            <w:pPr>
              <w:rPr>
                <w:lang w:val="nb-NO"/>
              </w:rPr>
            </w:pPr>
            <w:r w:rsidRPr="00754FA0">
              <w:rPr>
                <w:sz w:val="16"/>
                <w:lang w:val="nb-NO"/>
              </w:rPr>
              <w:t>Oppstart av feilretting innen 24 timer ved kritisk driftsstans vurderes positivt.</w:t>
            </w:r>
          </w:p>
        </w:tc>
        <w:tc>
          <w:tcPr>
            <w:tcW w:w="1134" w:type="dxa"/>
            <w:tcMar>
              <w:top w:w="75" w:type="dxa"/>
              <w:left w:w="75" w:type="dxa"/>
              <w:bottom w:w="75" w:type="dxa"/>
              <w:right w:w="75" w:type="dxa"/>
            </w:tcMar>
            <w:vAlign w:val="center"/>
          </w:tcPr>
          <w:p w14:paraId="6A430F62" w14:textId="77777777" w:rsidR="00BD3231" w:rsidRDefault="000C415D">
            <w:pPr>
              <w:jc w:val="center"/>
            </w:pPr>
            <w:r>
              <w:rPr>
                <w:sz w:val="16"/>
              </w:rPr>
              <w:t>B</w:t>
            </w:r>
          </w:p>
        </w:tc>
        <w:tc>
          <w:tcPr>
            <w:tcW w:w="2835" w:type="dxa"/>
            <w:tcMar>
              <w:top w:w="75" w:type="dxa"/>
              <w:left w:w="75" w:type="dxa"/>
              <w:bottom w:w="75" w:type="dxa"/>
              <w:right w:w="75" w:type="dxa"/>
            </w:tcMar>
            <w:vAlign w:val="center"/>
          </w:tcPr>
          <w:p w14:paraId="29B200DD" w14:textId="77777777" w:rsidR="00BD3231" w:rsidRDefault="00BD3231"/>
        </w:tc>
      </w:tr>
      <w:tr w:rsidR="00BD3231" w14:paraId="5A143248" w14:textId="77777777">
        <w:trPr>
          <w:jc w:val="center"/>
        </w:trPr>
        <w:tc>
          <w:tcPr>
            <w:tcW w:w="850" w:type="dxa"/>
            <w:tcMar>
              <w:top w:w="75" w:type="dxa"/>
              <w:left w:w="75" w:type="dxa"/>
              <w:bottom w:w="75" w:type="dxa"/>
              <w:right w:w="75" w:type="dxa"/>
            </w:tcMar>
            <w:vAlign w:val="center"/>
          </w:tcPr>
          <w:p w14:paraId="717C9625" w14:textId="77777777" w:rsidR="00BD3231" w:rsidRDefault="000C415D">
            <w:pPr>
              <w:jc w:val="center"/>
            </w:pPr>
            <w:r>
              <w:rPr>
                <w:sz w:val="16"/>
              </w:rPr>
              <w:t>12.4</w:t>
            </w:r>
          </w:p>
        </w:tc>
        <w:tc>
          <w:tcPr>
            <w:tcW w:w="9071" w:type="dxa"/>
            <w:tcMar>
              <w:top w:w="75" w:type="dxa"/>
              <w:left w:w="75" w:type="dxa"/>
              <w:bottom w:w="75" w:type="dxa"/>
              <w:right w:w="75" w:type="dxa"/>
            </w:tcMar>
            <w:vAlign w:val="center"/>
          </w:tcPr>
          <w:p w14:paraId="5398EDC5" w14:textId="77777777" w:rsidR="00BD3231" w:rsidRPr="00754FA0" w:rsidRDefault="000C415D">
            <w:pPr>
              <w:rPr>
                <w:lang w:val="nb-NO"/>
              </w:rPr>
            </w:pPr>
            <w:r w:rsidRPr="00754FA0">
              <w:rPr>
                <w:sz w:val="16"/>
                <w:lang w:val="nb-NO"/>
              </w:rPr>
              <w:t>Leverandør skal beskrive tilgang på lånebil eller alternativ driftsløsning ved langvarig reparasjon.</w:t>
            </w:r>
          </w:p>
        </w:tc>
        <w:tc>
          <w:tcPr>
            <w:tcW w:w="1134" w:type="dxa"/>
            <w:tcMar>
              <w:top w:w="75" w:type="dxa"/>
              <w:left w:w="75" w:type="dxa"/>
              <w:bottom w:w="75" w:type="dxa"/>
              <w:right w:w="75" w:type="dxa"/>
            </w:tcMar>
            <w:vAlign w:val="center"/>
          </w:tcPr>
          <w:p w14:paraId="2CE680CD" w14:textId="77777777" w:rsidR="00BD3231" w:rsidRDefault="000C415D">
            <w:pPr>
              <w:jc w:val="center"/>
            </w:pPr>
            <w:r>
              <w:rPr>
                <w:sz w:val="16"/>
              </w:rPr>
              <w:t>B/R</w:t>
            </w:r>
          </w:p>
        </w:tc>
        <w:tc>
          <w:tcPr>
            <w:tcW w:w="2835" w:type="dxa"/>
            <w:tcMar>
              <w:top w:w="75" w:type="dxa"/>
              <w:left w:w="75" w:type="dxa"/>
              <w:bottom w:w="75" w:type="dxa"/>
              <w:right w:w="75" w:type="dxa"/>
            </w:tcMar>
            <w:vAlign w:val="center"/>
          </w:tcPr>
          <w:p w14:paraId="21E7F0F9" w14:textId="77777777" w:rsidR="00BD3231" w:rsidRDefault="00BD3231"/>
        </w:tc>
      </w:tr>
      <w:tr w:rsidR="00BD3231" w14:paraId="5ADBCD53" w14:textId="77777777">
        <w:trPr>
          <w:jc w:val="center"/>
        </w:trPr>
        <w:tc>
          <w:tcPr>
            <w:tcW w:w="850" w:type="dxa"/>
            <w:tcMar>
              <w:top w:w="75" w:type="dxa"/>
              <w:left w:w="75" w:type="dxa"/>
              <w:bottom w:w="75" w:type="dxa"/>
              <w:right w:w="75" w:type="dxa"/>
            </w:tcMar>
            <w:vAlign w:val="center"/>
          </w:tcPr>
          <w:p w14:paraId="53D9EC57" w14:textId="77777777" w:rsidR="00BD3231" w:rsidRDefault="000C415D">
            <w:pPr>
              <w:jc w:val="center"/>
            </w:pPr>
            <w:r>
              <w:rPr>
                <w:sz w:val="16"/>
              </w:rPr>
              <w:t>12.5</w:t>
            </w:r>
          </w:p>
        </w:tc>
        <w:tc>
          <w:tcPr>
            <w:tcW w:w="9071" w:type="dxa"/>
            <w:tcMar>
              <w:top w:w="75" w:type="dxa"/>
              <w:left w:w="75" w:type="dxa"/>
              <w:bottom w:w="75" w:type="dxa"/>
              <w:right w:w="75" w:type="dxa"/>
            </w:tcMar>
            <w:vAlign w:val="center"/>
          </w:tcPr>
          <w:p w14:paraId="6A4CACEE" w14:textId="77777777" w:rsidR="00BD3231" w:rsidRPr="00754FA0" w:rsidRDefault="000C415D">
            <w:pPr>
              <w:rPr>
                <w:lang w:val="nb-NO"/>
              </w:rPr>
            </w:pPr>
            <w:r w:rsidRPr="00754FA0">
              <w:rPr>
                <w:sz w:val="16"/>
                <w:lang w:val="nb-NO"/>
              </w:rPr>
              <w:t>Leverandør skal beskrive lagerføring og tilgjengelighet på kritiske reservedeler i Norge.</w:t>
            </w:r>
          </w:p>
        </w:tc>
        <w:tc>
          <w:tcPr>
            <w:tcW w:w="1134" w:type="dxa"/>
            <w:tcMar>
              <w:top w:w="75" w:type="dxa"/>
              <w:left w:w="75" w:type="dxa"/>
              <w:bottom w:w="75" w:type="dxa"/>
              <w:right w:w="75" w:type="dxa"/>
            </w:tcMar>
            <w:vAlign w:val="center"/>
          </w:tcPr>
          <w:p w14:paraId="1A9312CF" w14:textId="77777777" w:rsidR="00BD3231" w:rsidRDefault="000C415D">
            <w:pPr>
              <w:jc w:val="center"/>
            </w:pPr>
            <w:r>
              <w:rPr>
                <w:sz w:val="16"/>
              </w:rPr>
              <w:t>R</w:t>
            </w:r>
          </w:p>
        </w:tc>
        <w:tc>
          <w:tcPr>
            <w:tcW w:w="2835" w:type="dxa"/>
            <w:tcMar>
              <w:top w:w="75" w:type="dxa"/>
              <w:left w:w="75" w:type="dxa"/>
              <w:bottom w:w="75" w:type="dxa"/>
              <w:right w:w="75" w:type="dxa"/>
            </w:tcMar>
            <w:vAlign w:val="center"/>
          </w:tcPr>
          <w:p w14:paraId="17455BB4" w14:textId="77777777" w:rsidR="00BD3231" w:rsidRDefault="00BD3231"/>
        </w:tc>
      </w:tr>
      <w:tr w:rsidR="00BD3231" w14:paraId="4CB6CEBA" w14:textId="77777777">
        <w:trPr>
          <w:jc w:val="center"/>
        </w:trPr>
        <w:tc>
          <w:tcPr>
            <w:tcW w:w="850" w:type="dxa"/>
            <w:tcMar>
              <w:top w:w="75" w:type="dxa"/>
              <w:left w:w="75" w:type="dxa"/>
              <w:bottom w:w="75" w:type="dxa"/>
              <w:right w:w="75" w:type="dxa"/>
            </w:tcMar>
            <w:vAlign w:val="center"/>
          </w:tcPr>
          <w:p w14:paraId="3D60C730" w14:textId="77777777" w:rsidR="00BD3231" w:rsidRDefault="000C415D">
            <w:pPr>
              <w:jc w:val="center"/>
            </w:pPr>
            <w:r>
              <w:rPr>
                <w:sz w:val="16"/>
              </w:rPr>
              <w:t>12.6</w:t>
            </w:r>
          </w:p>
        </w:tc>
        <w:tc>
          <w:tcPr>
            <w:tcW w:w="9071" w:type="dxa"/>
            <w:tcMar>
              <w:top w:w="75" w:type="dxa"/>
              <w:left w:w="75" w:type="dxa"/>
              <w:bottom w:w="75" w:type="dxa"/>
              <w:right w:w="75" w:type="dxa"/>
            </w:tcMar>
            <w:vAlign w:val="center"/>
          </w:tcPr>
          <w:p w14:paraId="44C654B4" w14:textId="77777777" w:rsidR="00BD3231" w:rsidRPr="00754FA0" w:rsidRDefault="000C415D">
            <w:pPr>
              <w:rPr>
                <w:lang w:val="nb-NO"/>
              </w:rPr>
            </w:pPr>
            <w:r w:rsidRPr="00754FA0">
              <w:rPr>
                <w:sz w:val="16"/>
                <w:lang w:val="nb-NO"/>
              </w:rPr>
              <w:t>Garanti skal oppgis separat for chassis, påbygg, kran og øvrige hovedkomponenter.</w:t>
            </w:r>
          </w:p>
        </w:tc>
        <w:tc>
          <w:tcPr>
            <w:tcW w:w="1134" w:type="dxa"/>
            <w:tcMar>
              <w:top w:w="75" w:type="dxa"/>
              <w:left w:w="75" w:type="dxa"/>
              <w:bottom w:w="75" w:type="dxa"/>
              <w:right w:w="75" w:type="dxa"/>
            </w:tcMar>
            <w:vAlign w:val="center"/>
          </w:tcPr>
          <w:p w14:paraId="07AC562F"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797305EA" w14:textId="77777777" w:rsidR="00BD3231" w:rsidRDefault="00BD3231"/>
        </w:tc>
      </w:tr>
      <w:tr w:rsidR="00BD3231" w14:paraId="2646CC90" w14:textId="77777777">
        <w:trPr>
          <w:jc w:val="center"/>
        </w:trPr>
        <w:tc>
          <w:tcPr>
            <w:tcW w:w="850" w:type="dxa"/>
            <w:tcMar>
              <w:top w:w="75" w:type="dxa"/>
              <w:left w:w="75" w:type="dxa"/>
              <w:bottom w:w="75" w:type="dxa"/>
              <w:right w:w="75" w:type="dxa"/>
            </w:tcMar>
            <w:vAlign w:val="center"/>
          </w:tcPr>
          <w:p w14:paraId="1C25A4FE" w14:textId="77777777" w:rsidR="00BD3231" w:rsidRDefault="000C415D">
            <w:pPr>
              <w:jc w:val="center"/>
            </w:pPr>
            <w:r>
              <w:rPr>
                <w:sz w:val="16"/>
              </w:rPr>
              <w:t>12.7</w:t>
            </w:r>
          </w:p>
        </w:tc>
        <w:tc>
          <w:tcPr>
            <w:tcW w:w="9071" w:type="dxa"/>
            <w:tcMar>
              <w:top w:w="75" w:type="dxa"/>
              <w:left w:w="75" w:type="dxa"/>
              <w:bottom w:w="75" w:type="dxa"/>
              <w:right w:w="75" w:type="dxa"/>
            </w:tcMar>
            <w:vAlign w:val="center"/>
          </w:tcPr>
          <w:p w14:paraId="6B375B91" w14:textId="3BEFA8B2" w:rsidR="00BD3231" w:rsidRPr="00754FA0" w:rsidRDefault="000C415D">
            <w:pPr>
              <w:rPr>
                <w:lang w:val="nb-NO"/>
              </w:rPr>
            </w:pPr>
            <w:r w:rsidRPr="00754FA0">
              <w:rPr>
                <w:sz w:val="16"/>
                <w:lang w:val="nb-NO"/>
              </w:rPr>
              <w:t>Service- og reparasjonsavtale for minimum 5 år skal prises. Opsjon på 7 år ønskes dersom dette tilbys.</w:t>
            </w:r>
          </w:p>
        </w:tc>
        <w:tc>
          <w:tcPr>
            <w:tcW w:w="1134" w:type="dxa"/>
            <w:tcMar>
              <w:top w:w="75" w:type="dxa"/>
              <w:left w:w="75" w:type="dxa"/>
              <w:bottom w:w="75" w:type="dxa"/>
              <w:right w:w="75" w:type="dxa"/>
            </w:tcMar>
            <w:vAlign w:val="center"/>
          </w:tcPr>
          <w:p w14:paraId="45C0CBD4" w14:textId="77777777" w:rsidR="00BD3231" w:rsidRDefault="000C415D">
            <w:pPr>
              <w:jc w:val="center"/>
            </w:pPr>
            <w:r>
              <w:rPr>
                <w:sz w:val="16"/>
              </w:rPr>
              <w:t>O/R</w:t>
            </w:r>
          </w:p>
        </w:tc>
        <w:tc>
          <w:tcPr>
            <w:tcW w:w="2835" w:type="dxa"/>
            <w:tcMar>
              <w:top w:w="75" w:type="dxa"/>
              <w:left w:w="75" w:type="dxa"/>
              <w:bottom w:w="75" w:type="dxa"/>
              <w:right w:w="75" w:type="dxa"/>
            </w:tcMar>
            <w:vAlign w:val="center"/>
          </w:tcPr>
          <w:p w14:paraId="10584B20" w14:textId="77777777" w:rsidR="00BD3231" w:rsidRDefault="00BD3231"/>
        </w:tc>
      </w:tr>
      <w:tr w:rsidR="00BD3231" w14:paraId="25397C05" w14:textId="77777777">
        <w:trPr>
          <w:jc w:val="center"/>
        </w:trPr>
        <w:tc>
          <w:tcPr>
            <w:tcW w:w="850" w:type="dxa"/>
            <w:tcMar>
              <w:top w:w="75" w:type="dxa"/>
              <w:left w:w="75" w:type="dxa"/>
              <w:bottom w:w="75" w:type="dxa"/>
              <w:right w:w="75" w:type="dxa"/>
            </w:tcMar>
            <w:vAlign w:val="center"/>
          </w:tcPr>
          <w:p w14:paraId="05228429" w14:textId="77777777" w:rsidR="00BD3231" w:rsidRDefault="000C415D">
            <w:pPr>
              <w:jc w:val="center"/>
            </w:pPr>
            <w:r>
              <w:rPr>
                <w:sz w:val="16"/>
              </w:rPr>
              <w:t>12.8</w:t>
            </w:r>
          </w:p>
        </w:tc>
        <w:tc>
          <w:tcPr>
            <w:tcW w:w="9071" w:type="dxa"/>
            <w:tcMar>
              <w:top w:w="75" w:type="dxa"/>
              <w:left w:w="75" w:type="dxa"/>
              <w:bottom w:w="75" w:type="dxa"/>
              <w:right w:w="75" w:type="dxa"/>
            </w:tcMar>
            <w:vAlign w:val="center"/>
          </w:tcPr>
          <w:p w14:paraId="1834D630" w14:textId="77777777" w:rsidR="00BD3231" w:rsidRPr="00754FA0" w:rsidRDefault="000C415D">
            <w:pPr>
              <w:rPr>
                <w:lang w:val="nb-NO"/>
              </w:rPr>
            </w:pPr>
            <w:r w:rsidRPr="00754FA0">
              <w:rPr>
                <w:sz w:val="16"/>
                <w:lang w:val="nb-NO"/>
              </w:rPr>
              <w:t>Årlig kjørelengde settes til 20 000 km/år som grunnlag for serviceavtale.</w:t>
            </w:r>
          </w:p>
        </w:tc>
        <w:tc>
          <w:tcPr>
            <w:tcW w:w="1134" w:type="dxa"/>
            <w:tcMar>
              <w:top w:w="75" w:type="dxa"/>
              <w:left w:w="75" w:type="dxa"/>
              <w:bottom w:w="75" w:type="dxa"/>
              <w:right w:w="75" w:type="dxa"/>
            </w:tcMar>
            <w:vAlign w:val="center"/>
          </w:tcPr>
          <w:p w14:paraId="3E09B93E" w14:textId="77777777" w:rsidR="00BD3231" w:rsidRDefault="000C415D">
            <w:pPr>
              <w:jc w:val="center"/>
            </w:pPr>
            <w:r>
              <w:rPr>
                <w:sz w:val="16"/>
              </w:rPr>
              <w:t>I</w:t>
            </w:r>
          </w:p>
        </w:tc>
        <w:tc>
          <w:tcPr>
            <w:tcW w:w="2835" w:type="dxa"/>
            <w:tcMar>
              <w:top w:w="75" w:type="dxa"/>
              <w:left w:w="75" w:type="dxa"/>
              <w:bottom w:w="75" w:type="dxa"/>
              <w:right w:w="75" w:type="dxa"/>
            </w:tcMar>
            <w:vAlign w:val="center"/>
          </w:tcPr>
          <w:p w14:paraId="16145625" w14:textId="77777777" w:rsidR="00BD3231" w:rsidRDefault="00BD3231"/>
        </w:tc>
      </w:tr>
    </w:tbl>
    <w:p w14:paraId="60E2CE7B" w14:textId="1B447D94" w:rsidR="00BD3231" w:rsidRDefault="00BD3231" w:rsidP="00052EED">
      <w:pPr>
        <w:pStyle w:val="Overskrift1"/>
        <w:spacing w:after="100" w:line="252" w:lineRule="auto"/>
      </w:pPr>
    </w:p>
    <w:p w14:paraId="6DC35B8F" w14:textId="3E7AF3E1" w:rsidR="00BD3231" w:rsidRPr="00405991" w:rsidRDefault="00BD3231" w:rsidP="00052EED">
      <w:pPr>
        <w:pStyle w:val="Overskrift2"/>
        <w:spacing w:after="100" w:line="252" w:lineRule="auto"/>
        <w:rPr>
          <w:lang w:val="nb-NO"/>
        </w:rPr>
      </w:pPr>
    </w:p>
    <w:p w14:paraId="7A9C65B2" w14:textId="50AE9496" w:rsidR="00BD3231" w:rsidRPr="00405991" w:rsidRDefault="000C415D">
      <w:pPr>
        <w:pStyle w:val="Overskrift1"/>
        <w:spacing w:after="100" w:line="252" w:lineRule="auto"/>
        <w:rPr>
          <w:lang w:val="nb-NO"/>
        </w:rPr>
      </w:pPr>
      <w:r w:rsidRPr="00405991">
        <w:rPr>
          <w:lang w:val="nb-NO"/>
        </w:rPr>
        <w:t>1</w:t>
      </w:r>
      <w:r w:rsidR="00052EED">
        <w:rPr>
          <w:lang w:val="nb-NO"/>
        </w:rPr>
        <w:t>3</w:t>
      </w:r>
      <w:r w:rsidRPr="00405991">
        <w:rPr>
          <w:lang w:val="nb-NO"/>
        </w:rPr>
        <w:t>. Evaluering av funksjonalitet - presisering</w:t>
      </w:r>
    </w:p>
    <w:p w14:paraId="5CF65B78" w14:textId="5B2D78D6" w:rsidR="00BD3231" w:rsidRPr="00754FA0" w:rsidRDefault="000C415D">
      <w:pPr>
        <w:spacing w:after="100" w:line="252" w:lineRule="auto"/>
        <w:rPr>
          <w:lang w:val="nb-NO"/>
        </w:rPr>
      </w:pPr>
      <w:r w:rsidRPr="00754FA0">
        <w:rPr>
          <w:lang w:val="nb-NO"/>
        </w:rPr>
        <w:t>Ved evaluering av funksjonalitet bør følgende forhold vektlegges positivt</w:t>
      </w:r>
      <w:r w:rsidR="00052EED">
        <w:rPr>
          <w:lang w:val="nb-NO"/>
        </w:rPr>
        <w:t>.</w:t>
      </w:r>
    </w:p>
    <w:p w14:paraId="721FE388" w14:textId="77777777" w:rsidR="00BD3231" w:rsidRPr="00754FA0" w:rsidRDefault="000C415D">
      <w:pPr>
        <w:spacing w:after="100" w:line="252" w:lineRule="auto"/>
        <w:ind w:left="283"/>
        <w:rPr>
          <w:lang w:val="nb-NO"/>
        </w:rPr>
      </w:pPr>
      <w:r w:rsidRPr="00754FA0">
        <w:rPr>
          <w:lang w:val="nb-NO"/>
        </w:rPr>
        <w:t>• rask og sikker overgang mellom tømming av bunntømte/nedgravde løsninger, containere og ordinære beholdere uten verktøy eller større manuelle ombygginger</w:t>
      </w:r>
    </w:p>
    <w:p w14:paraId="4C68C98C" w14:textId="77777777" w:rsidR="00BD3231" w:rsidRPr="00754FA0" w:rsidRDefault="000C415D">
      <w:pPr>
        <w:spacing w:after="100" w:line="252" w:lineRule="auto"/>
        <w:ind w:left="283"/>
        <w:rPr>
          <w:lang w:val="nb-NO"/>
        </w:rPr>
      </w:pPr>
      <w:r w:rsidRPr="00754FA0">
        <w:rPr>
          <w:lang w:val="nb-NO"/>
        </w:rPr>
        <w:t>• god dokumentert svingradius og egnethet på smale veier</w:t>
      </w:r>
    </w:p>
    <w:p w14:paraId="6B08E47C" w14:textId="77777777" w:rsidR="00BD3231" w:rsidRPr="00754FA0" w:rsidRDefault="000C415D">
      <w:pPr>
        <w:spacing w:after="100" w:line="252" w:lineRule="auto"/>
        <w:ind w:left="283"/>
        <w:rPr>
          <w:lang w:val="nb-NO"/>
        </w:rPr>
      </w:pPr>
      <w:r w:rsidRPr="00754FA0">
        <w:rPr>
          <w:lang w:val="nb-NO"/>
        </w:rPr>
        <w:t>• lav totalhøyde og kompakt kjøretøylengde uten at funksjon eller nyttelast svekkes vesentlig</w:t>
      </w:r>
    </w:p>
    <w:p w14:paraId="4F326713" w14:textId="77777777" w:rsidR="00BD3231" w:rsidRPr="00754FA0" w:rsidRDefault="000C415D">
      <w:pPr>
        <w:spacing w:after="100" w:line="252" w:lineRule="auto"/>
        <w:ind w:left="283"/>
        <w:rPr>
          <w:lang w:val="nb-NO"/>
        </w:rPr>
      </w:pPr>
      <w:r w:rsidRPr="00754FA0">
        <w:rPr>
          <w:lang w:val="nb-NO"/>
        </w:rPr>
        <w:t>• god ergonomi for sjåfør og operatør</w:t>
      </w:r>
    </w:p>
    <w:p w14:paraId="5BA931D2" w14:textId="77777777" w:rsidR="00BD3231" w:rsidRPr="00754FA0" w:rsidRDefault="000C415D">
      <w:pPr>
        <w:spacing w:after="100" w:line="252" w:lineRule="auto"/>
        <w:ind w:left="283"/>
        <w:rPr>
          <w:lang w:val="nb-NO"/>
        </w:rPr>
      </w:pPr>
      <w:r w:rsidRPr="00754FA0">
        <w:rPr>
          <w:lang w:val="nb-NO"/>
        </w:rPr>
        <w:t>• oversiktlige kamera- og sikkerhetssystemer</w:t>
      </w:r>
    </w:p>
    <w:p w14:paraId="04E9310A" w14:textId="77777777" w:rsidR="00BD3231" w:rsidRPr="00754FA0" w:rsidRDefault="000C415D">
      <w:pPr>
        <w:spacing w:after="100" w:line="252" w:lineRule="auto"/>
        <w:ind w:left="283"/>
        <w:rPr>
          <w:lang w:val="nb-NO"/>
        </w:rPr>
      </w:pPr>
      <w:r w:rsidRPr="00754FA0">
        <w:rPr>
          <w:lang w:val="nb-NO"/>
        </w:rPr>
        <w:t>• driftssikker løsning med lavt vedlikeholdsbehov og god reservedelstilgang</w:t>
      </w:r>
    </w:p>
    <w:p w14:paraId="577E7FB5" w14:textId="77777777" w:rsidR="00BD3231" w:rsidRPr="00754FA0" w:rsidRDefault="00BD3231">
      <w:pPr>
        <w:spacing w:after="100" w:line="252" w:lineRule="auto"/>
        <w:rPr>
          <w:lang w:val="nb-NO"/>
        </w:rPr>
      </w:pPr>
    </w:p>
    <w:sectPr w:rsidR="00BD3231" w:rsidRPr="00754FA0" w:rsidSect="00034616">
      <w:headerReference w:type="default" r:id="rId8"/>
      <w:footerReference w:type="default" r:id="rId9"/>
      <w:pgSz w:w="15840" w:h="12240" w:orient="landscape"/>
      <w:pgMar w:top="850"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3C81" w14:textId="77777777" w:rsidR="002E4E7A" w:rsidRDefault="002E4E7A">
      <w:pPr>
        <w:spacing w:after="0" w:line="240" w:lineRule="auto"/>
      </w:pPr>
      <w:r>
        <w:separator/>
      </w:r>
    </w:p>
  </w:endnote>
  <w:endnote w:type="continuationSeparator" w:id="0">
    <w:p w14:paraId="3875A549" w14:textId="77777777" w:rsidR="002E4E7A" w:rsidRDefault="002E4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2F3D" w14:textId="13B661EC" w:rsidR="00BD3231" w:rsidRDefault="00052EED">
    <w:pPr>
      <w:pStyle w:val="Bunntekst"/>
      <w:jc w:val="center"/>
      <w:rPr>
        <w:lang w:val="nb-NO"/>
      </w:rPr>
    </w:pPr>
    <w:r>
      <w:rPr>
        <w:lang w:val="nb-NO"/>
      </w:rPr>
      <w:t>original</w:t>
    </w:r>
    <w:r w:rsidR="000C415D" w:rsidRPr="00291E91">
      <w:rPr>
        <w:lang w:val="nb-NO"/>
      </w:rPr>
      <w:t xml:space="preserve"> </w:t>
    </w:r>
  </w:p>
  <w:p w14:paraId="0B25DAE6" w14:textId="77777777" w:rsidR="00655147" w:rsidRPr="00291E91" w:rsidRDefault="00655147" w:rsidP="00655147">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CE172" w14:textId="77777777" w:rsidR="002E4E7A" w:rsidRDefault="002E4E7A">
      <w:pPr>
        <w:spacing w:after="0" w:line="240" w:lineRule="auto"/>
      </w:pPr>
      <w:r>
        <w:separator/>
      </w:r>
    </w:p>
  </w:footnote>
  <w:footnote w:type="continuationSeparator" w:id="0">
    <w:p w14:paraId="364A3B0C" w14:textId="77777777" w:rsidR="002E4E7A" w:rsidRDefault="002E4E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64A2" w14:textId="77777777" w:rsidR="00BD3231" w:rsidRPr="00291E91" w:rsidRDefault="000C415D">
    <w:pPr>
      <w:pStyle w:val="Topptekst"/>
      <w:jc w:val="right"/>
      <w:rPr>
        <w:lang w:val="nb-NO"/>
      </w:rPr>
    </w:pPr>
    <w:r w:rsidRPr="00291E91">
      <w:rPr>
        <w:lang w:val="nb-NO"/>
      </w:rPr>
      <w:t>Kravspesifikasjon renovasjonsbil med kran - Kragerø kommune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863981377">
    <w:abstractNumId w:val="8"/>
  </w:num>
  <w:num w:numId="2" w16cid:durableId="1153134057">
    <w:abstractNumId w:val="6"/>
  </w:num>
  <w:num w:numId="3" w16cid:durableId="154496107">
    <w:abstractNumId w:val="5"/>
  </w:num>
  <w:num w:numId="4" w16cid:durableId="737673304">
    <w:abstractNumId w:val="4"/>
  </w:num>
  <w:num w:numId="5" w16cid:durableId="413935773">
    <w:abstractNumId w:val="7"/>
  </w:num>
  <w:num w:numId="6" w16cid:durableId="1289824432">
    <w:abstractNumId w:val="3"/>
  </w:num>
  <w:num w:numId="7" w16cid:durableId="1627157169">
    <w:abstractNumId w:val="2"/>
  </w:num>
  <w:num w:numId="8" w16cid:durableId="888803561">
    <w:abstractNumId w:val="1"/>
  </w:num>
  <w:num w:numId="9" w16cid:durableId="836653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2EED"/>
    <w:rsid w:val="0006063C"/>
    <w:rsid w:val="000C415D"/>
    <w:rsid w:val="000F4E79"/>
    <w:rsid w:val="0015074B"/>
    <w:rsid w:val="001708F4"/>
    <w:rsid w:val="00291E91"/>
    <w:rsid w:val="0029639D"/>
    <w:rsid w:val="002E4E7A"/>
    <w:rsid w:val="00326F90"/>
    <w:rsid w:val="00354C0F"/>
    <w:rsid w:val="003B0513"/>
    <w:rsid w:val="003C4426"/>
    <w:rsid w:val="003D3366"/>
    <w:rsid w:val="00405991"/>
    <w:rsid w:val="00464619"/>
    <w:rsid w:val="004C6CFC"/>
    <w:rsid w:val="004F7B45"/>
    <w:rsid w:val="00503374"/>
    <w:rsid w:val="00576A04"/>
    <w:rsid w:val="00655147"/>
    <w:rsid w:val="006706F3"/>
    <w:rsid w:val="006C7F46"/>
    <w:rsid w:val="006D036B"/>
    <w:rsid w:val="00754FA0"/>
    <w:rsid w:val="007C4C97"/>
    <w:rsid w:val="007F533E"/>
    <w:rsid w:val="00836F94"/>
    <w:rsid w:val="008D5F1A"/>
    <w:rsid w:val="00917A1B"/>
    <w:rsid w:val="00936B43"/>
    <w:rsid w:val="0097413E"/>
    <w:rsid w:val="00A759B2"/>
    <w:rsid w:val="00A95F7B"/>
    <w:rsid w:val="00AA1D8D"/>
    <w:rsid w:val="00B47730"/>
    <w:rsid w:val="00BB57FD"/>
    <w:rsid w:val="00BD3231"/>
    <w:rsid w:val="00C00163"/>
    <w:rsid w:val="00C11673"/>
    <w:rsid w:val="00C172B5"/>
    <w:rsid w:val="00C36E2C"/>
    <w:rsid w:val="00CB0664"/>
    <w:rsid w:val="00D3256C"/>
    <w:rsid w:val="00D42697"/>
    <w:rsid w:val="00E135EA"/>
    <w:rsid w:val="00E31A4A"/>
    <w:rsid w:val="00E335E6"/>
    <w:rsid w:val="00E92365"/>
    <w:rsid w:val="00EC5AF1"/>
    <w:rsid w:val="00EF5B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ADEF166-0EE3-48BB-86CD-ABE58721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1F4E79"/>
      <w:sz w:val="26"/>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1451</Words>
  <Characters>7692</Characters>
  <Application>Microsoft Office Word</Application>
  <DocSecurity>0</DocSecurity>
  <Lines>64</Lines>
  <Paragraphs>18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Baugstø</dc:creator>
  <cp:keywords/>
  <dc:description>generated by python-docx</dc:description>
  <cp:lastModifiedBy>Frank Arne Hermansen</cp:lastModifiedBy>
  <cp:revision>5</cp:revision>
  <dcterms:created xsi:type="dcterms:W3CDTF">2026-09-11T07:26:00Z</dcterms:created>
  <dcterms:modified xsi:type="dcterms:W3CDTF">2026-09-14T07:10:00Z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3ea473-89a6-4aad-a1f7-35a25520c31d_Enabled">
    <vt:lpwstr>true</vt:lpwstr>
  </property>
  <property fmtid="{D5CDD505-2E9C-101B-9397-08002B2CF9AE}" pid="3" name="MSIP_Label_1e3ea473-89a6-4aad-a1f7-35a25520c31d_SetDate">
    <vt:lpwstr>2026-08-17T12:32:45Z</vt:lpwstr>
  </property>
  <property fmtid="{D5CDD505-2E9C-101B-9397-08002B2CF9AE}" pid="4" name="MSIP_Label_1e3ea473-89a6-4aad-a1f7-35a25520c31d_Method">
    <vt:lpwstr>Privileged</vt:lpwstr>
  </property>
  <property fmtid="{D5CDD505-2E9C-101B-9397-08002B2CF9AE}" pid="5" name="MSIP_Label_1e3ea473-89a6-4aad-a1f7-35a25520c31d_Name">
    <vt:lpwstr>Offentlig</vt:lpwstr>
  </property>
  <property fmtid="{D5CDD505-2E9C-101B-9397-08002B2CF9AE}" pid="6" name="MSIP_Label_1e3ea473-89a6-4aad-a1f7-35a25520c31d_SiteId">
    <vt:lpwstr>11da1125-a196-40df-90ab-a63d87723b59</vt:lpwstr>
  </property>
  <property fmtid="{D5CDD505-2E9C-101B-9397-08002B2CF9AE}" pid="7" name="MSIP_Label_1e3ea473-89a6-4aad-a1f7-35a25520c31d_ActionId">
    <vt:lpwstr>9c124ad8-2f2a-4dbf-ade2-a97bd9c26cee</vt:lpwstr>
  </property>
  <property fmtid="{D5CDD505-2E9C-101B-9397-08002B2CF9AE}" pid="8" name="MSIP_Label_1e3ea473-89a6-4aad-a1f7-35a25520c31d_ContentBits">
    <vt:lpwstr>0</vt:lpwstr>
  </property>
  <property fmtid="{D5CDD505-2E9C-101B-9397-08002B2CF9AE}" pid="9" name="MSIP_Label_1e3ea473-89a6-4aad-a1f7-35a25520c31d_Tag">
    <vt:lpwstr>10, 0, 1, 1</vt:lpwstr>
  </property>
</Properties>
</file>